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EF6FE9" w14:textId="77777777" w:rsidR="00BF7F06" w:rsidRPr="004B25B5" w:rsidRDefault="002E41AD" w:rsidP="009E4AB7">
      <w:pPr>
        <w:rPr>
          <w:rFonts w:ascii="Calibri" w:hAnsi="Calibri" w:cs="Calibri"/>
          <w:b/>
          <w:bCs/>
          <w:sz w:val="26"/>
          <w:szCs w:val="26"/>
        </w:rPr>
      </w:pPr>
      <w:r>
        <w:rPr>
          <w:rFonts w:ascii="Calibri" w:hAnsi="Calibri" w:cs="Calibri"/>
          <w:b/>
          <w:bCs/>
          <w:sz w:val="26"/>
          <w:szCs w:val="26"/>
        </w:rPr>
        <w:t>Powerhouse</w:t>
      </w:r>
    </w:p>
    <w:p w14:paraId="1BA50DE5" w14:textId="77777777" w:rsidR="007A6325" w:rsidRPr="004B25B5" w:rsidRDefault="002E41AD" w:rsidP="009E4AB7">
      <w:pPr>
        <w:rPr>
          <w:rFonts w:ascii="Calibri" w:hAnsi="Calibri" w:cs="Calibri"/>
          <w:b/>
          <w:bCs/>
          <w:sz w:val="26"/>
          <w:szCs w:val="26"/>
        </w:rPr>
      </w:pPr>
      <w:r>
        <w:rPr>
          <w:rFonts w:ascii="Calibri" w:hAnsi="Calibri" w:cs="Calibri"/>
          <w:b/>
          <w:bCs/>
          <w:sz w:val="26"/>
          <w:szCs w:val="26"/>
        </w:rPr>
        <w:t>Bouncing Back</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Pr>
          <w:rFonts w:ascii="Calibri" w:hAnsi="Calibri" w:cs="Calibri"/>
          <w:b/>
          <w:bCs/>
          <w:sz w:val="26"/>
          <w:szCs w:val="26"/>
        </w:rPr>
        <w:t>7</w:t>
      </w:r>
      <w:r w:rsidR="00C01D01">
        <w:rPr>
          <w:rFonts w:ascii="Calibri" w:hAnsi="Calibri" w:cs="Calibri"/>
          <w:b/>
          <w:bCs/>
          <w:sz w:val="26"/>
          <w:szCs w:val="26"/>
        </w:rPr>
        <w:t xml:space="preserve"> of</w:t>
      </w:r>
      <w:r>
        <w:rPr>
          <w:rFonts w:ascii="Calibri" w:hAnsi="Calibri" w:cs="Calibri"/>
          <w:b/>
          <w:bCs/>
          <w:sz w:val="26"/>
          <w:szCs w:val="26"/>
        </w:rPr>
        <w:t xml:space="preserve"> 7</w:t>
      </w:r>
      <w:r w:rsidR="00C01D01">
        <w:rPr>
          <w:rFonts w:ascii="Calibri" w:hAnsi="Calibri" w:cs="Calibri"/>
          <w:b/>
          <w:bCs/>
          <w:sz w:val="26"/>
          <w:szCs w:val="26"/>
        </w:rPr>
        <w:t>)</w:t>
      </w:r>
    </w:p>
    <w:p w14:paraId="2612D246" w14:textId="0E40B928" w:rsidR="007A6325" w:rsidRPr="004B25B5" w:rsidRDefault="00D41B3F" w:rsidP="009E4AB7">
      <w:pPr>
        <w:rPr>
          <w:rFonts w:ascii="Calibri" w:hAnsi="Calibri" w:cs="Calibri"/>
          <w:b/>
          <w:bCs/>
          <w:sz w:val="26"/>
          <w:szCs w:val="26"/>
        </w:rPr>
      </w:pPr>
      <w:r>
        <w:rPr>
          <w:rFonts w:ascii="Calibri" w:hAnsi="Calibri" w:cs="Calibri"/>
          <w:b/>
          <w:bCs/>
          <w:sz w:val="26"/>
          <w:szCs w:val="26"/>
        </w:rPr>
        <w:t>Joshua</w:t>
      </w:r>
      <w:r w:rsidR="001F2E97">
        <w:rPr>
          <w:rFonts w:ascii="Calibri" w:hAnsi="Calibri" w:cs="Calibri"/>
          <w:b/>
          <w:bCs/>
          <w:sz w:val="26"/>
          <w:szCs w:val="26"/>
        </w:rPr>
        <w:t xml:space="preserve"> </w:t>
      </w:r>
      <w:r w:rsidR="002E41AD">
        <w:rPr>
          <w:rFonts w:ascii="Calibri" w:hAnsi="Calibri" w:cs="Calibri"/>
          <w:b/>
          <w:bCs/>
          <w:sz w:val="26"/>
          <w:szCs w:val="26"/>
        </w:rPr>
        <w:t>7:1-8:29</w:t>
      </w:r>
    </w:p>
    <w:p w14:paraId="3B19973B"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5FCB7711" w14:textId="77777777" w:rsidR="009E4AB7" w:rsidRPr="004B25B5" w:rsidRDefault="009E4AB7" w:rsidP="009E4AB7">
      <w:pPr>
        <w:rPr>
          <w:rFonts w:ascii="Calibri" w:hAnsi="Calibri" w:cs="Calibri"/>
          <w:b/>
          <w:bCs/>
          <w:sz w:val="26"/>
          <w:szCs w:val="26"/>
        </w:rPr>
      </w:pPr>
    </w:p>
    <w:p w14:paraId="1BA3AFB4" w14:textId="77777777" w:rsidR="002E41AD" w:rsidRPr="002E41AD" w:rsidRDefault="002E41AD" w:rsidP="002E41AD">
      <w:pPr>
        <w:spacing w:line="276" w:lineRule="auto"/>
        <w:rPr>
          <w:rFonts w:ascii="Calibri" w:hAnsi="Calibri"/>
          <w:i/>
          <w:iCs/>
        </w:rPr>
      </w:pPr>
      <w:r w:rsidRPr="002E41AD">
        <w:rPr>
          <w:rFonts w:ascii="Calibri" w:hAnsi="Calibri"/>
          <w:i/>
          <w:iCs/>
        </w:rPr>
        <w:t>[Pastor is holding a basketball and there is a basketball hoop on stage.]</w:t>
      </w:r>
    </w:p>
    <w:p w14:paraId="71984EC6" w14:textId="77777777" w:rsidR="002E41AD" w:rsidRPr="002E41AD" w:rsidRDefault="002E41AD" w:rsidP="002E41AD">
      <w:pPr>
        <w:spacing w:line="276" w:lineRule="auto"/>
        <w:rPr>
          <w:rFonts w:ascii="Calibri" w:hAnsi="Calibri"/>
        </w:rPr>
      </w:pPr>
    </w:p>
    <w:p w14:paraId="7B12FF95" w14:textId="77777777" w:rsidR="002E41AD" w:rsidRPr="002E41AD" w:rsidRDefault="002E41AD" w:rsidP="002E41AD">
      <w:pPr>
        <w:spacing w:line="276" w:lineRule="auto"/>
        <w:rPr>
          <w:rFonts w:ascii="Calibri" w:hAnsi="Calibri"/>
        </w:rPr>
      </w:pPr>
      <w:r w:rsidRPr="002E41AD">
        <w:rPr>
          <w:rFonts w:ascii="Calibri" w:hAnsi="Calibri"/>
        </w:rPr>
        <w:t xml:space="preserve">We've been in a series of messages over the last few weeks from the book of Joshua. I'm convinced that our spiritual lives and really our normal lives are a lot like the game of basketball. There's a lot in common. We've been thinking a lot about basketball with the NCAA Tournament that's been going on. </w:t>
      </w:r>
    </w:p>
    <w:p w14:paraId="22E3E87F" w14:textId="77777777" w:rsidR="002E41AD" w:rsidRPr="002E41AD" w:rsidRDefault="002E41AD" w:rsidP="002E41AD">
      <w:pPr>
        <w:spacing w:line="276" w:lineRule="auto"/>
        <w:rPr>
          <w:rFonts w:ascii="Calibri" w:hAnsi="Calibri"/>
        </w:rPr>
      </w:pPr>
    </w:p>
    <w:p w14:paraId="1C5B233C" w14:textId="77777777" w:rsidR="002E41AD" w:rsidRPr="002E41AD" w:rsidRDefault="002E41AD" w:rsidP="002E41AD">
      <w:pPr>
        <w:spacing w:line="276" w:lineRule="auto"/>
        <w:rPr>
          <w:rFonts w:ascii="Calibri" w:hAnsi="Calibri"/>
          <w:i/>
          <w:iCs/>
        </w:rPr>
      </w:pPr>
      <w:r w:rsidRPr="002E41AD">
        <w:rPr>
          <w:rFonts w:ascii="Calibri" w:hAnsi="Calibri"/>
          <w:i/>
          <w:iCs/>
        </w:rPr>
        <w:t xml:space="preserve">[Pastor starts shooting baskets.] </w:t>
      </w:r>
    </w:p>
    <w:p w14:paraId="6F637921" w14:textId="77777777" w:rsidR="002E41AD" w:rsidRPr="002E41AD" w:rsidRDefault="002E41AD" w:rsidP="002E41AD">
      <w:pPr>
        <w:spacing w:line="276" w:lineRule="auto"/>
        <w:rPr>
          <w:rFonts w:ascii="Calibri" w:hAnsi="Calibri"/>
        </w:rPr>
      </w:pPr>
    </w:p>
    <w:p w14:paraId="562ADA01" w14:textId="1EB8187E" w:rsidR="002E41AD" w:rsidRPr="002E41AD" w:rsidRDefault="002E41AD" w:rsidP="002E41AD">
      <w:pPr>
        <w:spacing w:line="276" w:lineRule="auto"/>
        <w:rPr>
          <w:rFonts w:ascii="Calibri" w:hAnsi="Calibri"/>
        </w:rPr>
      </w:pPr>
      <w:r w:rsidRPr="002E41AD">
        <w:rPr>
          <w:rFonts w:ascii="Calibri" w:hAnsi="Calibri"/>
        </w:rPr>
        <w:t xml:space="preserve">Our life intersects with the game of basketball so much because we take a lot of shots in life, but we don't hit every shot that we </w:t>
      </w:r>
      <w:r w:rsidR="00AF740F">
        <w:rPr>
          <w:rFonts w:ascii="Calibri" w:hAnsi="Calibri"/>
        </w:rPr>
        <w:t>t</w:t>
      </w:r>
      <w:r w:rsidRPr="002E41AD">
        <w:rPr>
          <w:rFonts w:ascii="Calibri" w:hAnsi="Calibri"/>
        </w:rPr>
        <w:t xml:space="preserve">ake. We make some, we miss some. </w:t>
      </w:r>
    </w:p>
    <w:p w14:paraId="44FA2B4F" w14:textId="77777777" w:rsidR="002E41AD" w:rsidRPr="002E41AD" w:rsidRDefault="002E41AD" w:rsidP="002E41AD">
      <w:pPr>
        <w:spacing w:line="276" w:lineRule="auto"/>
        <w:rPr>
          <w:rFonts w:ascii="Calibri" w:hAnsi="Calibri"/>
        </w:rPr>
      </w:pPr>
    </w:p>
    <w:p w14:paraId="4C5C5276" w14:textId="77777777" w:rsidR="002E41AD" w:rsidRPr="002E41AD" w:rsidRDefault="002E41AD" w:rsidP="002E41AD">
      <w:pPr>
        <w:spacing w:line="276" w:lineRule="auto"/>
        <w:rPr>
          <w:rFonts w:ascii="Calibri" w:hAnsi="Calibri"/>
        </w:rPr>
      </w:pPr>
      <w:r w:rsidRPr="002E41AD">
        <w:rPr>
          <w:rFonts w:ascii="Calibri" w:hAnsi="Calibri"/>
        </w:rPr>
        <w:t>They say that the best NBA players only make like four out of ten shots. If you make something beyond that, you're going to the All-Star game. Kevin Durant, LeBron James, Steph Curry – those guys shoot four or five out of ten on a normal day.</w:t>
      </w:r>
    </w:p>
    <w:p w14:paraId="0CD44DC4" w14:textId="77777777" w:rsidR="002E41AD" w:rsidRPr="002E41AD" w:rsidRDefault="002E41AD" w:rsidP="002E41AD">
      <w:pPr>
        <w:spacing w:line="276" w:lineRule="auto"/>
        <w:rPr>
          <w:rFonts w:ascii="Calibri" w:hAnsi="Calibri"/>
        </w:rPr>
      </w:pPr>
    </w:p>
    <w:p w14:paraId="47B803F6" w14:textId="77777777" w:rsidR="002E41AD" w:rsidRPr="002E41AD" w:rsidRDefault="002E41AD" w:rsidP="002E41AD">
      <w:pPr>
        <w:spacing w:line="276" w:lineRule="auto"/>
        <w:rPr>
          <w:rFonts w:ascii="Calibri" w:hAnsi="Calibri"/>
        </w:rPr>
      </w:pPr>
      <w:r w:rsidRPr="002E41AD">
        <w:rPr>
          <w:rFonts w:ascii="Calibri" w:hAnsi="Calibri"/>
        </w:rPr>
        <w:t xml:space="preserve">But we </w:t>
      </w:r>
      <w:proofErr w:type="gramStart"/>
      <w:r w:rsidRPr="002E41AD">
        <w:rPr>
          <w:rFonts w:ascii="Calibri" w:hAnsi="Calibri"/>
        </w:rPr>
        <w:t>have to</w:t>
      </w:r>
      <w:proofErr w:type="gramEnd"/>
      <w:r w:rsidRPr="002E41AD">
        <w:rPr>
          <w:rFonts w:ascii="Calibri" w:hAnsi="Calibri"/>
        </w:rPr>
        <w:t xml:space="preserve"> keep shooting, don't we? </w:t>
      </w:r>
    </w:p>
    <w:p w14:paraId="797CD133" w14:textId="77777777" w:rsidR="002E41AD" w:rsidRPr="002E41AD" w:rsidRDefault="002E41AD" w:rsidP="002E41AD">
      <w:pPr>
        <w:spacing w:line="276" w:lineRule="auto"/>
        <w:rPr>
          <w:rFonts w:ascii="Calibri" w:hAnsi="Calibri"/>
        </w:rPr>
      </w:pPr>
    </w:p>
    <w:p w14:paraId="447293C1" w14:textId="77777777" w:rsidR="002E41AD" w:rsidRPr="002E41AD" w:rsidRDefault="002E41AD" w:rsidP="002E41AD">
      <w:pPr>
        <w:spacing w:line="276" w:lineRule="auto"/>
        <w:rPr>
          <w:rFonts w:ascii="Calibri" w:hAnsi="Calibri"/>
        </w:rPr>
      </w:pPr>
      <w:r w:rsidRPr="002E41AD">
        <w:rPr>
          <w:rFonts w:ascii="Calibri" w:hAnsi="Calibri"/>
        </w:rPr>
        <w:t xml:space="preserve">Today, I want us to look at this powerful passage from the book of Joshua 7. The Israelites have just conquered at the battle of Jericho. They've just won. And then </w:t>
      </w:r>
      <w:proofErr w:type="gramStart"/>
      <w:r w:rsidRPr="002E41AD">
        <w:rPr>
          <w:rFonts w:ascii="Calibri" w:hAnsi="Calibri"/>
        </w:rPr>
        <w:t>all of a sudden</w:t>
      </w:r>
      <w:proofErr w:type="gramEnd"/>
      <w:r w:rsidRPr="002E41AD">
        <w:rPr>
          <w:rFonts w:ascii="Calibri" w:hAnsi="Calibri"/>
        </w:rPr>
        <w:t xml:space="preserve">, they go over to the battle of Ai. They roll down the street and they're like, “We're going to take the dudes out.” But they lose. It's a stunning loss. At Jericho, they were bombing three pointers from all over the court. But now at the battle of Ai, they have lost. </w:t>
      </w:r>
    </w:p>
    <w:p w14:paraId="7A9B2143" w14:textId="77777777" w:rsidR="002E41AD" w:rsidRPr="002E41AD" w:rsidRDefault="002E41AD" w:rsidP="002E41AD">
      <w:pPr>
        <w:spacing w:line="276" w:lineRule="auto"/>
        <w:rPr>
          <w:rFonts w:ascii="Calibri" w:hAnsi="Calibri"/>
        </w:rPr>
      </w:pPr>
    </w:p>
    <w:p w14:paraId="2C57F27D" w14:textId="77777777" w:rsidR="002E41AD" w:rsidRPr="002E41AD" w:rsidRDefault="002E41AD" w:rsidP="002E41AD">
      <w:pPr>
        <w:spacing w:line="276" w:lineRule="auto"/>
        <w:rPr>
          <w:rFonts w:ascii="Calibri" w:hAnsi="Calibri"/>
        </w:rPr>
      </w:pPr>
      <w:r w:rsidRPr="002E41AD">
        <w:rPr>
          <w:rFonts w:ascii="Calibri" w:hAnsi="Calibri"/>
        </w:rPr>
        <w:t>But the Israelites do something so powerful. In chapter 8, they take a shot, they miss it, but they get their own rebound. Isn’t that great? They take a shot, they miss a shot, but get their own rebound. And great shooters do likewise. When you miss a shot and you get your rebound, what do you get? You get a second shot. Did you know life is so much about second shots? But it's only true if you go and if you get the rebound.</w:t>
      </w:r>
    </w:p>
    <w:p w14:paraId="44FE75A9" w14:textId="77777777" w:rsidR="002E41AD" w:rsidRPr="002E41AD" w:rsidRDefault="002E41AD" w:rsidP="002E41AD">
      <w:pPr>
        <w:spacing w:line="276" w:lineRule="auto"/>
        <w:rPr>
          <w:rFonts w:ascii="Calibri" w:hAnsi="Calibri"/>
        </w:rPr>
      </w:pPr>
    </w:p>
    <w:p w14:paraId="70F49C79" w14:textId="77777777" w:rsidR="002E41AD" w:rsidRPr="002E41AD" w:rsidRDefault="002E41AD" w:rsidP="002E41AD">
      <w:pPr>
        <w:spacing w:line="276" w:lineRule="auto"/>
        <w:rPr>
          <w:rFonts w:ascii="Calibri" w:hAnsi="Calibri"/>
          <w:i/>
          <w:iCs/>
        </w:rPr>
      </w:pPr>
      <w:r w:rsidRPr="002E41AD">
        <w:rPr>
          <w:rFonts w:ascii="Calibri" w:hAnsi="Calibri"/>
          <w:i/>
          <w:iCs/>
        </w:rPr>
        <w:t>[Pastor stops shooting baskets.]</w:t>
      </w:r>
    </w:p>
    <w:p w14:paraId="7323C41E" w14:textId="77777777" w:rsidR="002E41AD" w:rsidRPr="002E41AD" w:rsidRDefault="002E41AD" w:rsidP="002E41AD">
      <w:pPr>
        <w:spacing w:line="276" w:lineRule="auto"/>
        <w:rPr>
          <w:rFonts w:ascii="Calibri" w:hAnsi="Calibri"/>
        </w:rPr>
      </w:pPr>
    </w:p>
    <w:p w14:paraId="3E279DF9" w14:textId="20C77B72" w:rsidR="002E41AD" w:rsidRPr="002E41AD" w:rsidRDefault="002E41AD" w:rsidP="002E41AD">
      <w:pPr>
        <w:spacing w:line="276" w:lineRule="auto"/>
        <w:rPr>
          <w:rFonts w:ascii="Calibri" w:hAnsi="Calibri"/>
        </w:rPr>
      </w:pPr>
      <w:r w:rsidRPr="002E41AD">
        <w:rPr>
          <w:rFonts w:ascii="Calibri" w:hAnsi="Calibri"/>
        </w:rPr>
        <w:lastRenderedPageBreak/>
        <w:t>I want you to open your Bibles today to the seventh chapter of the book of Joshua. While you're turning there, we saw for the very first time in NCAA Tournament history, at least among the men, a No. 16 seed beat a No. 1 seed. The University of Virginia who was number one almost the whole seaso</w:t>
      </w:r>
      <w:r w:rsidR="00D41B3F">
        <w:rPr>
          <w:rFonts w:ascii="Calibri" w:hAnsi="Calibri"/>
        </w:rPr>
        <w:t xml:space="preserve">n got toasted </w:t>
      </w:r>
      <w:r w:rsidR="00AF740F">
        <w:rPr>
          <w:rFonts w:ascii="Calibri" w:hAnsi="Calibri"/>
        </w:rPr>
        <w:t xml:space="preserve">by </w:t>
      </w:r>
      <w:r w:rsidRPr="002E41AD">
        <w:rPr>
          <w:rFonts w:ascii="Calibri" w:hAnsi="Calibri"/>
        </w:rPr>
        <w:t xml:space="preserve">(let me see if I can even remember what it's called) the University of Maryland Baltimore County. Does that sound like a junior college? Whoa! They didn't just lose. </w:t>
      </w:r>
      <w:r w:rsidR="007124EF">
        <w:rPr>
          <w:rFonts w:ascii="Calibri" w:hAnsi="Calibri"/>
        </w:rPr>
        <w:t>Virginia</w:t>
      </w:r>
      <w:r w:rsidRPr="002E41AD">
        <w:rPr>
          <w:rFonts w:ascii="Calibri" w:hAnsi="Calibri"/>
        </w:rPr>
        <w:t xml:space="preserve"> lost by 20 points. This was the great</w:t>
      </w:r>
      <w:r w:rsidR="00D41B3F">
        <w:rPr>
          <w:rFonts w:ascii="Calibri" w:hAnsi="Calibri"/>
        </w:rPr>
        <w:t>est</w:t>
      </w:r>
      <w:r w:rsidRPr="002E41AD">
        <w:rPr>
          <w:rFonts w:ascii="Calibri" w:hAnsi="Calibri"/>
        </w:rPr>
        <w:t xml:space="preserve"> embarrassment of the NCAA tournament. No. 1 seed, the team everyone expected to win</w:t>
      </w:r>
      <w:r w:rsidR="007124EF">
        <w:rPr>
          <w:rFonts w:ascii="Calibri" w:hAnsi="Calibri"/>
        </w:rPr>
        <w:t xml:space="preserve"> the whole thing</w:t>
      </w:r>
      <w:r w:rsidRPr="002E41AD">
        <w:rPr>
          <w:rFonts w:ascii="Calibri" w:hAnsi="Calibri"/>
        </w:rPr>
        <w:t xml:space="preserve">, and they lost by 20 to the JUCO. Come on, man. What happened? They didn't get their rebounds. </w:t>
      </w:r>
      <w:r w:rsidR="00D41B3F">
        <w:rPr>
          <w:rFonts w:ascii="Calibri" w:hAnsi="Calibri"/>
        </w:rPr>
        <w:t xml:space="preserve">U.M.B.C. won the game </w:t>
      </w:r>
      <w:proofErr w:type="spellStart"/>
      <w:r w:rsidR="00D41B3F">
        <w:rPr>
          <w:rFonts w:ascii="Calibri" w:hAnsi="Calibri"/>
        </w:rPr>
        <w:t>largly</w:t>
      </w:r>
      <w:proofErr w:type="spellEnd"/>
      <w:r w:rsidR="00D41B3F">
        <w:rPr>
          <w:rFonts w:ascii="Calibri" w:hAnsi="Calibri"/>
        </w:rPr>
        <w:t xml:space="preserve"> </w:t>
      </w:r>
      <w:proofErr w:type="spellStart"/>
      <w:r w:rsidR="00D41B3F">
        <w:rPr>
          <w:rFonts w:ascii="Calibri" w:hAnsi="Calibri"/>
        </w:rPr>
        <w:t>becase</w:t>
      </w:r>
      <w:proofErr w:type="spellEnd"/>
      <w:r w:rsidR="00D41B3F">
        <w:rPr>
          <w:rFonts w:ascii="Calibri" w:hAnsi="Calibri"/>
        </w:rPr>
        <w:t xml:space="preserve"> they outrebounded their opponent. What is true in basketball is also true in our spiritual lives. The Israelites missed their first shot at the city of </w:t>
      </w:r>
      <w:proofErr w:type="gramStart"/>
      <w:r w:rsidR="00D41B3F">
        <w:rPr>
          <w:rFonts w:ascii="Calibri" w:hAnsi="Calibri"/>
        </w:rPr>
        <w:t>Ai</w:t>
      </w:r>
      <w:proofErr w:type="gramEnd"/>
      <w:r w:rsidR="00D41B3F">
        <w:rPr>
          <w:rFonts w:ascii="Calibri" w:hAnsi="Calibri"/>
        </w:rPr>
        <w:t xml:space="preserve"> but they got their rebound and made the second.</w:t>
      </w:r>
    </w:p>
    <w:p w14:paraId="10E422AA" w14:textId="77777777" w:rsidR="002E41AD" w:rsidRPr="002E41AD" w:rsidRDefault="002E41AD" w:rsidP="002E41AD">
      <w:pPr>
        <w:spacing w:line="276" w:lineRule="auto"/>
        <w:rPr>
          <w:rFonts w:ascii="Calibri" w:hAnsi="Calibri"/>
        </w:rPr>
      </w:pPr>
    </w:p>
    <w:p w14:paraId="1B1298FE" w14:textId="5EB917AB" w:rsidR="002E41AD" w:rsidRPr="002E41AD" w:rsidRDefault="002E41AD" w:rsidP="002E41AD">
      <w:pPr>
        <w:spacing w:line="276" w:lineRule="auto"/>
        <w:rPr>
          <w:rFonts w:ascii="Calibri" w:hAnsi="Calibri"/>
        </w:rPr>
      </w:pPr>
      <w:r w:rsidRPr="002E41AD">
        <w:rPr>
          <w:rFonts w:ascii="Calibri" w:hAnsi="Calibri"/>
        </w:rPr>
        <w:t xml:space="preserve">Look with me at Joshua 7. Because God wants us to be bounce-back believers. </w:t>
      </w:r>
      <w:r w:rsidR="00D41B3F">
        <w:rPr>
          <w:rFonts w:ascii="Calibri" w:hAnsi="Calibri"/>
        </w:rPr>
        <w:t xml:space="preserve">God </w:t>
      </w:r>
      <w:r w:rsidRPr="002E41AD">
        <w:rPr>
          <w:rFonts w:ascii="Calibri" w:hAnsi="Calibri"/>
        </w:rPr>
        <w:t>wants us to get our rebounds and to keep shooting. Look with me in Joshua 7:5. This is in reference to the first battle of Ai.</w:t>
      </w:r>
    </w:p>
    <w:p w14:paraId="33841BD2" w14:textId="77777777" w:rsidR="002E41AD" w:rsidRPr="002E41AD" w:rsidRDefault="002E41AD" w:rsidP="002E41AD">
      <w:pPr>
        <w:spacing w:line="276" w:lineRule="auto"/>
        <w:rPr>
          <w:rFonts w:ascii="Calibri" w:hAnsi="Calibri"/>
        </w:rPr>
      </w:pPr>
    </w:p>
    <w:p w14:paraId="6E2C0F11" w14:textId="77777777" w:rsidR="002E41AD" w:rsidRPr="002E41AD" w:rsidRDefault="002E41AD" w:rsidP="002E41AD">
      <w:pPr>
        <w:spacing w:line="276" w:lineRule="auto"/>
        <w:rPr>
          <w:rFonts w:ascii="Calibri" w:hAnsi="Calibri"/>
        </w:rPr>
      </w:pPr>
      <w:r w:rsidRPr="002E41AD">
        <w:rPr>
          <w:rFonts w:ascii="Calibri" w:hAnsi="Calibri"/>
        </w:rPr>
        <w:t>“They chased the Israelites from the city gate as far as the stone quarries and struck them down on the slopes. At this the hearts of the people melted in fear and became like water” (Joshua 7:5).</w:t>
      </w:r>
    </w:p>
    <w:p w14:paraId="2B4AFFD4" w14:textId="77777777" w:rsidR="002E41AD" w:rsidRPr="002E41AD" w:rsidRDefault="002E41AD" w:rsidP="002E41AD">
      <w:pPr>
        <w:spacing w:line="276" w:lineRule="auto"/>
        <w:rPr>
          <w:rFonts w:ascii="Calibri" w:hAnsi="Calibri"/>
        </w:rPr>
      </w:pPr>
    </w:p>
    <w:p w14:paraId="77453D35" w14:textId="1A391172" w:rsidR="002E41AD" w:rsidRPr="002E41AD" w:rsidRDefault="002E41AD" w:rsidP="002E41AD">
      <w:pPr>
        <w:spacing w:line="276" w:lineRule="auto"/>
        <w:rPr>
          <w:rFonts w:ascii="Calibri" w:hAnsi="Calibri"/>
        </w:rPr>
      </w:pPr>
      <w:r w:rsidRPr="002E41AD">
        <w:rPr>
          <w:rFonts w:ascii="Calibri" w:hAnsi="Calibri"/>
        </w:rPr>
        <w:t>Just to back it up for a moment, in chapter 6 the Israelites marched around the city walls of Jericho and what d</w:t>
      </w:r>
      <w:r w:rsidR="00D41B3F">
        <w:rPr>
          <w:rFonts w:ascii="Calibri" w:hAnsi="Calibri"/>
        </w:rPr>
        <w:t>id</w:t>
      </w:r>
      <w:r w:rsidRPr="002E41AD">
        <w:rPr>
          <w:rFonts w:ascii="Calibri" w:hAnsi="Calibri"/>
        </w:rPr>
        <w:t xml:space="preserve"> they do? They all </w:t>
      </w:r>
      <w:proofErr w:type="gramStart"/>
      <w:r w:rsidRPr="002E41AD">
        <w:rPr>
          <w:rFonts w:ascii="Calibri" w:hAnsi="Calibri"/>
        </w:rPr>
        <w:t>f</w:t>
      </w:r>
      <w:r w:rsidR="00D41B3F">
        <w:rPr>
          <w:rFonts w:ascii="Calibri" w:hAnsi="Calibri"/>
        </w:rPr>
        <w:t>e</w:t>
      </w:r>
      <w:r w:rsidRPr="002E41AD">
        <w:rPr>
          <w:rFonts w:ascii="Calibri" w:hAnsi="Calibri"/>
        </w:rPr>
        <w:t>ll down</w:t>
      </w:r>
      <w:proofErr w:type="gramEnd"/>
      <w:r w:rsidRPr="002E41AD">
        <w:rPr>
          <w:rFonts w:ascii="Calibri" w:hAnsi="Calibri"/>
        </w:rPr>
        <w:t>. Big win. Crazy win. This is like everybody's doing a little Holy Ghost dance for Lord. It’s awesome.</w:t>
      </w:r>
      <w:r w:rsidR="00D41B3F">
        <w:rPr>
          <w:rFonts w:ascii="Calibri" w:hAnsi="Calibri"/>
        </w:rPr>
        <w:t xml:space="preserve"> </w:t>
      </w:r>
      <w:r w:rsidRPr="002E41AD">
        <w:rPr>
          <w:rFonts w:ascii="Calibri" w:hAnsi="Calibri"/>
        </w:rPr>
        <w:t xml:space="preserve">But immediately they go down the road and they fight another battle. They all run up to the city of Ai and they're like, “We're going to kill them. We’re going to take them down.” They only sent 3,000 guys because they're like, “We got this. This is so easy. No </w:t>
      </w:r>
      <w:proofErr w:type="spellStart"/>
      <w:r w:rsidRPr="002E41AD">
        <w:rPr>
          <w:rFonts w:ascii="Calibri" w:hAnsi="Calibri"/>
        </w:rPr>
        <w:t>problemo</w:t>
      </w:r>
      <w:proofErr w:type="spellEnd"/>
      <w:r w:rsidRPr="002E41AD">
        <w:rPr>
          <w:rFonts w:ascii="Calibri" w:hAnsi="Calibri"/>
        </w:rPr>
        <w:t xml:space="preserve">.” They run up to the city walls of Ai and they're crushed. The men of Ai chase them out, they embarrass them. Thirty-six soldiers die. Nobody saw this coming. I mean, how did this just happen? </w:t>
      </w:r>
      <w:r w:rsidR="00D41B3F">
        <w:rPr>
          <w:rFonts w:ascii="Calibri" w:hAnsi="Calibri"/>
        </w:rPr>
        <w:t>Israel is</w:t>
      </w:r>
      <w:r w:rsidRPr="002E41AD">
        <w:rPr>
          <w:rFonts w:ascii="Calibri" w:hAnsi="Calibri"/>
        </w:rPr>
        <w:t xml:space="preserve"> completely embarrassed. </w:t>
      </w:r>
    </w:p>
    <w:p w14:paraId="364A0840" w14:textId="77777777" w:rsidR="002E41AD" w:rsidRPr="002E41AD" w:rsidRDefault="002E41AD" w:rsidP="002E41AD">
      <w:pPr>
        <w:spacing w:line="276" w:lineRule="auto"/>
        <w:rPr>
          <w:rFonts w:ascii="Calibri" w:hAnsi="Calibri"/>
        </w:rPr>
      </w:pPr>
    </w:p>
    <w:p w14:paraId="512B4B9A" w14:textId="77777777" w:rsidR="002E41AD" w:rsidRPr="002E41AD" w:rsidRDefault="002E41AD" w:rsidP="002E41AD">
      <w:pPr>
        <w:spacing w:line="276" w:lineRule="auto"/>
        <w:rPr>
          <w:rFonts w:ascii="Calibri" w:hAnsi="Calibri"/>
        </w:rPr>
      </w:pPr>
      <w:r w:rsidRPr="002E41AD">
        <w:rPr>
          <w:rFonts w:ascii="Calibri" w:hAnsi="Calibri"/>
        </w:rPr>
        <w:t xml:space="preserve">I want us to see three things today about getting </w:t>
      </w:r>
      <w:proofErr w:type="gramStart"/>
      <w:r w:rsidRPr="002E41AD">
        <w:rPr>
          <w:rFonts w:ascii="Calibri" w:hAnsi="Calibri"/>
        </w:rPr>
        <w:t>rebounds, and</w:t>
      </w:r>
      <w:proofErr w:type="gramEnd"/>
      <w:r w:rsidRPr="002E41AD">
        <w:rPr>
          <w:rFonts w:ascii="Calibri" w:hAnsi="Calibri"/>
        </w:rPr>
        <w:t xml:space="preserve"> being a bounce-back believer. </w:t>
      </w:r>
    </w:p>
    <w:p w14:paraId="0500304F" w14:textId="77777777" w:rsidR="002E41AD" w:rsidRPr="002E41AD" w:rsidRDefault="002E41AD" w:rsidP="002E41AD">
      <w:pPr>
        <w:spacing w:line="276" w:lineRule="auto"/>
        <w:rPr>
          <w:rFonts w:ascii="Calibri" w:hAnsi="Calibri"/>
        </w:rPr>
      </w:pPr>
    </w:p>
    <w:p w14:paraId="734A069C" w14:textId="77777777" w:rsidR="002E41AD" w:rsidRPr="002E41AD" w:rsidRDefault="002E41AD" w:rsidP="002E41AD">
      <w:pPr>
        <w:spacing w:line="276" w:lineRule="auto"/>
        <w:rPr>
          <w:rFonts w:ascii="Calibri" w:hAnsi="Calibri"/>
          <w:b/>
          <w:bCs/>
        </w:rPr>
      </w:pPr>
      <w:r w:rsidRPr="002E41AD">
        <w:rPr>
          <w:rFonts w:ascii="Calibri" w:hAnsi="Calibri"/>
          <w:b/>
          <w:bCs/>
        </w:rPr>
        <w:t xml:space="preserve">1. Deal with your past. </w:t>
      </w:r>
    </w:p>
    <w:p w14:paraId="79EC8C8C" w14:textId="77777777" w:rsidR="002E41AD" w:rsidRPr="002E41AD" w:rsidRDefault="002E41AD" w:rsidP="002E41AD">
      <w:pPr>
        <w:spacing w:line="276" w:lineRule="auto"/>
        <w:rPr>
          <w:rFonts w:ascii="Calibri" w:hAnsi="Calibri"/>
        </w:rPr>
      </w:pPr>
    </w:p>
    <w:p w14:paraId="02D8DD0F" w14:textId="77777777" w:rsidR="002E41AD" w:rsidRPr="002E41AD" w:rsidRDefault="002E41AD" w:rsidP="002E41AD">
      <w:pPr>
        <w:spacing w:line="276" w:lineRule="auto"/>
        <w:rPr>
          <w:rFonts w:ascii="Calibri" w:hAnsi="Calibri"/>
        </w:rPr>
      </w:pPr>
      <w:r w:rsidRPr="002E41AD">
        <w:rPr>
          <w:rFonts w:ascii="Calibri" w:hAnsi="Calibri"/>
        </w:rPr>
        <w:t xml:space="preserve">Deal with the past, but don't live there. Deal with the past. At this point, the people are really doubting. “How did this happen, God?” You really start to doubt when you just had the highest of the highs, and you've just had the lowest of the lows. Don't you know that the Israelites are </w:t>
      </w:r>
      <w:r w:rsidRPr="002E41AD">
        <w:rPr>
          <w:rFonts w:ascii="Calibri" w:hAnsi="Calibri"/>
        </w:rPr>
        <w:lastRenderedPageBreak/>
        <w:t xml:space="preserve">scratching their head going, “Uh, Lord, what in the world just happened? Was this a fluke win? How was this possible? What happened?” </w:t>
      </w:r>
    </w:p>
    <w:p w14:paraId="54A54836" w14:textId="77777777" w:rsidR="002E41AD" w:rsidRPr="002E41AD" w:rsidRDefault="002E41AD" w:rsidP="002E41AD">
      <w:pPr>
        <w:spacing w:line="276" w:lineRule="auto"/>
        <w:rPr>
          <w:rFonts w:ascii="Calibri" w:hAnsi="Calibri"/>
        </w:rPr>
      </w:pPr>
    </w:p>
    <w:p w14:paraId="63D02F8F" w14:textId="78827DCA" w:rsidR="002E41AD" w:rsidRPr="002E41AD" w:rsidRDefault="002E41AD" w:rsidP="002E41AD">
      <w:pPr>
        <w:spacing w:line="276" w:lineRule="auto"/>
        <w:rPr>
          <w:rFonts w:ascii="Calibri" w:hAnsi="Calibri"/>
        </w:rPr>
      </w:pPr>
      <w:r w:rsidRPr="002E41AD">
        <w:rPr>
          <w:rFonts w:ascii="Calibri" w:hAnsi="Calibri"/>
        </w:rPr>
        <w:t xml:space="preserve">We see from the passage that a man named </w:t>
      </w:r>
      <w:proofErr w:type="spellStart"/>
      <w:r w:rsidRPr="002E41AD">
        <w:rPr>
          <w:rFonts w:ascii="Calibri" w:hAnsi="Calibri"/>
        </w:rPr>
        <w:t>Achan</w:t>
      </w:r>
      <w:proofErr w:type="spellEnd"/>
      <w:r w:rsidRPr="002E41AD">
        <w:rPr>
          <w:rFonts w:ascii="Calibri" w:hAnsi="Calibri"/>
        </w:rPr>
        <w:t xml:space="preserve"> stole some of the </w:t>
      </w:r>
      <w:r w:rsidR="00D41B3F">
        <w:rPr>
          <w:rFonts w:ascii="Calibri" w:hAnsi="Calibri"/>
        </w:rPr>
        <w:t xml:space="preserve">Jericho </w:t>
      </w:r>
      <w:r w:rsidRPr="002E41AD">
        <w:rPr>
          <w:rFonts w:ascii="Calibri" w:hAnsi="Calibri"/>
        </w:rPr>
        <w:t>spoils of war that belonged to God. He kept them for himself. It was a Babylonian coat and maybe some other things</w:t>
      </w:r>
      <w:r w:rsidR="00D41B3F">
        <w:rPr>
          <w:rFonts w:ascii="Calibri" w:hAnsi="Calibri"/>
        </w:rPr>
        <w:t xml:space="preserve"> he hid</w:t>
      </w:r>
      <w:r w:rsidRPr="002E41AD">
        <w:rPr>
          <w:rFonts w:ascii="Calibri" w:hAnsi="Calibri"/>
        </w:rPr>
        <w:t xml:space="preserve">. The defeat was in direct response to the disobedience of </w:t>
      </w:r>
      <w:proofErr w:type="spellStart"/>
      <w:r w:rsidRPr="002E41AD">
        <w:rPr>
          <w:rFonts w:ascii="Calibri" w:hAnsi="Calibri"/>
        </w:rPr>
        <w:t>Achan</w:t>
      </w:r>
      <w:proofErr w:type="spellEnd"/>
      <w:r w:rsidRPr="002E41AD">
        <w:rPr>
          <w:rFonts w:ascii="Calibri" w:hAnsi="Calibri"/>
        </w:rPr>
        <w:t xml:space="preserve">. </w:t>
      </w:r>
    </w:p>
    <w:p w14:paraId="44BD8007" w14:textId="77777777" w:rsidR="002E41AD" w:rsidRPr="002E41AD" w:rsidRDefault="002E41AD" w:rsidP="002E41AD">
      <w:pPr>
        <w:spacing w:line="276" w:lineRule="auto"/>
        <w:rPr>
          <w:rFonts w:ascii="Calibri" w:hAnsi="Calibri"/>
        </w:rPr>
      </w:pPr>
    </w:p>
    <w:p w14:paraId="34E568C8" w14:textId="3522E8E3" w:rsidR="002E41AD" w:rsidRPr="002E41AD" w:rsidRDefault="002E41AD" w:rsidP="002E41AD">
      <w:pPr>
        <w:spacing w:line="276" w:lineRule="auto"/>
        <w:rPr>
          <w:rFonts w:ascii="Calibri" w:hAnsi="Calibri"/>
        </w:rPr>
      </w:pPr>
      <w:r w:rsidRPr="002E41AD">
        <w:rPr>
          <w:rFonts w:ascii="Calibri" w:hAnsi="Calibri"/>
        </w:rPr>
        <w:t xml:space="preserve">Sometimes we read that passage and we're like, “Why did 36 people have to die because of one man's sin?” But the truth is that the choices that we make affect everyone around us. Many times, we love to think that if we sin, it's just kind of me and God, and nobody will know. It's just kind of private and whatever. </w:t>
      </w:r>
      <w:proofErr w:type="gramStart"/>
      <w:r w:rsidRPr="002E41AD">
        <w:rPr>
          <w:rFonts w:ascii="Calibri" w:hAnsi="Calibri"/>
        </w:rPr>
        <w:t>But in reality, it</w:t>
      </w:r>
      <w:proofErr w:type="gramEnd"/>
      <w:r w:rsidRPr="002E41AD">
        <w:rPr>
          <w:rFonts w:ascii="Calibri" w:hAnsi="Calibri"/>
        </w:rPr>
        <w:t xml:space="preserve"> begins to affect the community, it begins to affect our family, it begins to affect the church, it begins to affect everything that we're involved in. We see this in and through the life of </w:t>
      </w:r>
      <w:proofErr w:type="spellStart"/>
      <w:r w:rsidRPr="002E41AD">
        <w:rPr>
          <w:rFonts w:ascii="Calibri" w:hAnsi="Calibri"/>
        </w:rPr>
        <w:t>Achan</w:t>
      </w:r>
      <w:proofErr w:type="spellEnd"/>
      <w:r w:rsidRPr="002E41AD">
        <w:rPr>
          <w:rFonts w:ascii="Calibri" w:hAnsi="Calibri"/>
        </w:rPr>
        <w:t xml:space="preserve">. </w:t>
      </w:r>
    </w:p>
    <w:p w14:paraId="5FF18B22" w14:textId="77777777" w:rsidR="002E41AD" w:rsidRPr="002E41AD" w:rsidRDefault="002E41AD" w:rsidP="002E41AD">
      <w:pPr>
        <w:spacing w:line="276" w:lineRule="auto"/>
        <w:rPr>
          <w:rFonts w:ascii="Calibri" w:hAnsi="Calibri"/>
        </w:rPr>
      </w:pPr>
    </w:p>
    <w:p w14:paraId="50738652" w14:textId="77777777" w:rsidR="002E41AD" w:rsidRPr="002E41AD" w:rsidRDefault="002E41AD" w:rsidP="002E41AD">
      <w:pPr>
        <w:spacing w:line="276" w:lineRule="auto"/>
        <w:rPr>
          <w:rFonts w:ascii="Calibri" w:hAnsi="Calibri"/>
        </w:rPr>
      </w:pPr>
      <w:r w:rsidRPr="002E41AD">
        <w:rPr>
          <w:rFonts w:ascii="Calibri" w:hAnsi="Calibri"/>
        </w:rPr>
        <w:t xml:space="preserve">The Israelites dealt with this problem. They did not romanticize it. They did not deny it. They dealt with it. </w:t>
      </w:r>
    </w:p>
    <w:p w14:paraId="7AF4D200" w14:textId="77777777" w:rsidR="002E41AD" w:rsidRPr="002E41AD" w:rsidRDefault="002E41AD" w:rsidP="002E41AD">
      <w:pPr>
        <w:spacing w:line="276" w:lineRule="auto"/>
        <w:rPr>
          <w:rFonts w:ascii="Calibri" w:hAnsi="Calibri"/>
        </w:rPr>
      </w:pPr>
    </w:p>
    <w:p w14:paraId="1D293E84" w14:textId="77777777" w:rsidR="002E41AD" w:rsidRPr="002E41AD" w:rsidRDefault="002E41AD" w:rsidP="002E41AD">
      <w:pPr>
        <w:spacing w:line="276" w:lineRule="auto"/>
        <w:rPr>
          <w:rFonts w:ascii="Calibri" w:hAnsi="Calibri"/>
        </w:rPr>
      </w:pPr>
      <w:r w:rsidRPr="002E41AD">
        <w:rPr>
          <w:rFonts w:ascii="Calibri" w:hAnsi="Calibri"/>
        </w:rPr>
        <w:t xml:space="preserve">I remember my junior year of high school playing basketball, I played for a </w:t>
      </w:r>
      <w:proofErr w:type="gramStart"/>
      <w:r w:rsidRPr="002E41AD">
        <w:rPr>
          <w:rFonts w:ascii="Calibri" w:hAnsi="Calibri"/>
        </w:rPr>
        <w:t>really well-known</w:t>
      </w:r>
      <w:proofErr w:type="gramEnd"/>
      <w:r w:rsidRPr="002E41AD">
        <w:rPr>
          <w:rFonts w:ascii="Calibri" w:hAnsi="Calibri"/>
        </w:rPr>
        <w:t xml:space="preserve"> high school. Our coach had won three state championships and then we had been to the final four in the four preceding seasons. When you play for a school like that, the expectations are high. Everyone expects you to win. We came out the very first game of the season, we were playing this school that nobody had really heard of. It was a home game. The bleachers were packed. The school was going crazy. And we lost. I mean, we were in total disbelief. How did this happen? Who are these guys? We should have never lost. There was disbelief. There was denial. There was fear that began to come, like is the rest of our season going to be that </w:t>
      </w:r>
      <w:proofErr w:type="gramStart"/>
      <w:r w:rsidRPr="002E41AD">
        <w:rPr>
          <w:rFonts w:ascii="Calibri" w:hAnsi="Calibri"/>
        </w:rPr>
        <w:t>bad?</w:t>
      </w:r>
      <w:proofErr w:type="gramEnd"/>
      <w:r w:rsidRPr="002E41AD">
        <w:rPr>
          <w:rFonts w:ascii="Calibri" w:hAnsi="Calibri"/>
        </w:rPr>
        <w:t xml:space="preserve"> </w:t>
      </w:r>
    </w:p>
    <w:p w14:paraId="525012D0" w14:textId="77777777" w:rsidR="002E41AD" w:rsidRPr="002E41AD" w:rsidRDefault="002E41AD" w:rsidP="002E41AD">
      <w:pPr>
        <w:spacing w:line="276" w:lineRule="auto"/>
        <w:rPr>
          <w:rFonts w:ascii="Calibri" w:hAnsi="Calibri"/>
        </w:rPr>
      </w:pPr>
    </w:p>
    <w:p w14:paraId="64EE8CA1" w14:textId="77777777" w:rsidR="002E41AD" w:rsidRPr="002E41AD" w:rsidRDefault="002E41AD" w:rsidP="002E41AD">
      <w:pPr>
        <w:spacing w:line="276" w:lineRule="auto"/>
        <w:rPr>
          <w:rFonts w:ascii="Calibri" w:hAnsi="Calibri"/>
        </w:rPr>
      </w:pPr>
      <w:r w:rsidRPr="002E41AD">
        <w:rPr>
          <w:rFonts w:ascii="Calibri" w:hAnsi="Calibri"/>
        </w:rPr>
        <w:t xml:space="preserve">Is the rest of the conquest of Canaan going to be this nasty? We stubbed our toe and fell on our face here. What's the rest of it going to be like? That's why the Bible says, “Their hearts began to melt with fear and become like water” (Joshua 7:5). Because they're like, “Lord, there’s a lot of land in Canaan that we're supposed to conquer.” They've lost the second battle to the little bitty city. Then what's the rest of it going to be like? But they dealt with it. They dealt with the problem head on. </w:t>
      </w:r>
    </w:p>
    <w:p w14:paraId="2E95D8E0" w14:textId="77777777" w:rsidR="002E41AD" w:rsidRPr="002E41AD" w:rsidRDefault="002E41AD" w:rsidP="002E41AD">
      <w:pPr>
        <w:spacing w:line="276" w:lineRule="auto"/>
        <w:rPr>
          <w:rFonts w:ascii="Calibri" w:hAnsi="Calibri"/>
        </w:rPr>
      </w:pPr>
    </w:p>
    <w:p w14:paraId="45ADE1CA" w14:textId="77777777" w:rsidR="002E41AD" w:rsidRPr="002E41AD" w:rsidRDefault="002E41AD" w:rsidP="002E41AD">
      <w:pPr>
        <w:spacing w:line="276" w:lineRule="auto"/>
        <w:rPr>
          <w:rFonts w:ascii="Calibri" w:hAnsi="Calibri"/>
        </w:rPr>
      </w:pPr>
      <w:r w:rsidRPr="002E41AD">
        <w:rPr>
          <w:rFonts w:ascii="Calibri" w:hAnsi="Calibri"/>
        </w:rPr>
        <w:t xml:space="preserve">Look with me in verse 25. Joshua is talking to </w:t>
      </w:r>
      <w:proofErr w:type="spellStart"/>
      <w:r w:rsidRPr="002E41AD">
        <w:rPr>
          <w:rFonts w:ascii="Calibri" w:hAnsi="Calibri"/>
        </w:rPr>
        <w:t>Achan</w:t>
      </w:r>
      <w:proofErr w:type="spellEnd"/>
      <w:r w:rsidRPr="002E41AD">
        <w:rPr>
          <w:rFonts w:ascii="Calibri" w:hAnsi="Calibri"/>
        </w:rPr>
        <w:t xml:space="preserve"> here and said, “‘Why have you brought us trouble? Today the Lord will bring you trouble!’ </w:t>
      </w:r>
      <w:proofErr w:type="gramStart"/>
      <w:r w:rsidRPr="002E41AD">
        <w:rPr>
          <w:rFonts w:ascii="Calibri" w:hAnsi="Calibri"/>
        </w:rPr>
        <w:t>So</w:t>
      </w:r>
      <w:proofErr w:type="gramEnd"/>
      <w:r w:rsidRPr="002E41AD">
        <w:rPr>
          <w:rFonts w:ascii="Calibri" w:hAnsi="Calibri"/>
        </w:rPr>
        <w:t xml:space="preserve"> all Israel stoned them to death. They burned their bodies, threw stones on them, and raised over him a large pile of rocks that remains still today” (Joshua 7:25-26).</w:t>
      </w:r>
    </w:p>
    <w:p w14:paraId="3ABBE91C" w14:textId="77777777" w:rsidR="002E41AD" w:rsidRPr="002E41AD" w:rsidRDefault="002E41AD" w:rsidP="002E41AD">
      <w:pPr>
        <w:spacing w:line="276" w:lineRule="auto"/>
        <w:rPr>
          <w:rFonts w:ascii="Calibri" w:hAnsi="Calibri"/>
        </w:rPr>
      </w:pPr>
    </w:p>
    <w:p w14:paraId="55EAB222" w14:textId="77777777" w:rsidR="002E41AD" w:rsidRPr="002E41AD" w:rsidRDefault="002E41AD" w:rsidP="002E41AD">
      <w:pPr>
        <w:spacing w:line="276" w:lineRule="auto"/>
        <w:rPr>
          <w:rFonts w:ascii="Calibri" w:hAnsi="Calibri"/>
        </w:rPr>
      </w:pPr>
      <w:proofErr w:type="gramStart"/>
      <w:r w:rsidRPr="002E41AD">
        <w:rPr>
          <w:rFonts w:ascii="Calibri" w:hAnsi="Calibri"/>
        </w:rPr>
        <w:t>So</w:t>
      </w:r>
      <w:proofErr w:type="gramEnd"/>
      <w:r w:rsidRPr="002E41AD">
        <w:rPr>
          <w:rFonts w:ascii="Calibri" w:hAnsi="Calibri"/>
        </w:rPr>
        <w:t xml:space="preserve"> 36 men died because of the sin of </w:t>
      </w:r>
      <w:proofErr w:type="spellStart"/>
      <w:r w:rsidRPr="002E41AD">
        <w:rPr>
          <w:rFonts w:ascii="Calibri" w:hAnsi="Calibri"/>
        </w:rPr>
        <w:t>Achan</w:t>
      </w:r>
      <w:proofErr w:type="spellEnd"/>
      <w:r w:rsidRPr="002E41AD">
        <w:rPr>
          <w:rFonts w:ascii="Calibri" w:hAnsi="Calibri"/>
        </w:rPr>
        <w:t xml:space="preserve">. </w:t>
      </w:r>
      <w:proofErr w:type="spellStart"/>
      <w:r w:rsidRPr="002E41AD">
        <w:rPr>
          <w:rFonts w:ascii="Calibri" w:hAnsi="Calibri"/>
        </w:rPr>
        <w:t>Achan</w:t>
      </w:r>
      <w:proofErr w:type="spellEnd"/>
      <w:r w:rsidRPr="002E41AD">
        <w:rPr>
          <w:rFonts w:ascii="Calibri" w:hAnsi="Calibri"/>
        </w:rPr>
        <w:t xml:space="preserve"> is punished in the harshest way. The people of Israel turn their hearts to God. Because they really didn't have God's direction and blessing in the first place when they went to Ai. They just kind of did it all themselves. </w:t>
      </w:r>
    </w:p>
    <w:p w14:paraId="27C0AFD3" w14:textId="77777777" w:rsidR="002E41AD" w:rsidRPr="002E41AD" w:rsidRDefault="002E41AD" w:rsidP="002E41AD">
      <w:pPr>
        <w:spacing w:line="276" w:lineRule="auto"/>
        <w:rPr>
          <w:rFonts w:ascii="Calibri" w:hAnsi="Calibri"/>
        </w:rPr>
      </w:pPr>
    </w:p>
    <w:p w14:paraId="2625F397" w14:textId="77777777" w:rsidR="002E41AD" w:rsidRPr="002E41AD" w:rsidRDefault="002E41AD" w:rsidP="002E41AD">
      <w:pPr>
        <w:spacing w:line="276" w:lineRule="auto"/>
        <w:rPr>
          <w:rFonts w:ascii="Calibri" w:hAnsi="Calibri"/>
        </w:rPr>
      </w:pPr>
      <w:r w:rsidRPr="002E41AD">
        <w:rPr>
          <w:rFonts w:ascii="Calibri" w:hAnsi="Calibri"/>
        </w:rPr>
        <w:t>But here's what's beautiful. If you look at chapter 8, God has given them a new direction. “The Lord said to Joshua, ‘Do not be afraid or discouraged. Take all the troops with you and go attack Ai. Look, I have handed over to you the king of Ai, his people, city, and land’” (Joshua 8:1).</w:t>
      </w:r>
    </w:p>
    <w:p w14:paraId="18FEBBB4" w14:textId="77777777" w:rsidR="002E41AD" w:rsidRPr="002E41AD" w:rsidRDefault="002E41AD" w:rsidP="002E41AD">
      <w:pPr>
        <w:spacing w:line="276" w:lineRule="auto"/>
        <w:rPr>
          <w:rFonts w:ascii="Calibri" w:hAnsi="Calibri"/>
        </w:rPr>
      </w:pPr>
    </w:p>
    <w:p w14:paraId="7F73A5AE" w14:textId="77777777" w:rsidR="002E41AD" w:rsidRPr="002E41AD" w:rsidRDefault="002E41AD" w:rsidP="002E41AD">
      <w:pPr>
        <w:spacing w:line="276" w:lineRule="auto"/>
        <w:rPr>
          <w:rFonts w:ascii="Calibri" w:hAnsi="Calibri"/>
        </w:rPr>
      </w:pPr>
      <w:r w:rsidRPr="002E41AD">
        <w:rPr>
          <w:rFonts w:ascii="Calibri" w:hAnsi="Calibri"/>
        </w:rPr>
        <w:t xml:space="preserve">They admitted their mistakes, they got their mistakes corrected, and in the very next chapter they're back in the middle of the will of God. Isn’t that beautiful? </w:t>
      </w:r>
    </w:p>
    <w:p w14:paraId="12A7F462" w14:textId="77777777" w:rsidR="002E41AD" w:rsidRPr="002E41AD" w:rsidRDefault="002E41AD" w:rsidP="002E41AD">
      <w:pPr>
        <w:spacing w:line="276" w:lineRule="auto"/>
        <w:rPr>
          <w:rFonts w:ascii="Calibri" w:hAnsi="Calibri"/>
        </w:rPr>
      </w:pPr>
    </w:p>
    <w:p w14:paraId="505703EE" w14:textId="77777777" w:rsidR="002E41AD" w:rsidRPr="002E41AD" w:rsidRDefault="002E41AD" w:rsidP="002E41AD">
      <w:pPr>
        <w:spacing w:line="276" w:lineRule="auto"/>
        <w:rPr>
          <w:rFonts w:ascii="Calibri" w:hAnsi="Calibri"/>
        </w:rPr>
      </w:pPr>
      <w:r w:rsidRPr="002E41AD">
        <w:rPr>
          <w:rFonts w:ascii="Calibri" w:hAnsi="Calibri"/>
        </w:rPr>
        <w:t xml:space="preserve">How many times do we make mistakes, but we never get our heart right with God? How many times do we go down the path of destruction, but we don't really deal with it, we just try to ignore it or to deny it. We need to come clean with God. We need to come clean with others. We need to make restitution where we have wronged others. We need to make amends where it is possible. But once all that is done, then we move forward in faith to God's next step for us. Isn’t that beautiful? </w:t>
      </w:r>
      <w:proofErr w:type="gramStart"/>
      <w:r w:rsidRPr="002E41AD">
        <w:rPr>
          <w:rFonts w:ascii="Calibri" w:hAnsi="Calibri"/>
        </w:rPr>
        <w:t>So</w:t>
      </w:r>
      <w:proofErr w:type="gramEnd"/>
      <w:r w:rsidRPr="002E41AD">
        <w:rPr>
          <w:rFonts w:ascii="Calibri" w:hAnsi="Calibri"/>
        </w:rPr>
        <w:t xml:space="preserve"> we deal with it and then we keep moving.</w:t>
      </w:r>
    </w:p>
    <w:p w14:paraId="353EA15F" w14:textId="77777777" w:rsidR="002E41AD" w:rsidRPr="002E41AD" w:rsidRDefault="002E41AD" w:rsidP="002E41AD">
      <w:pPr>
        <w:spacing w:line="276" w:lineRule="auto"/>
        <w:rPr>
          <w:rFonts w:ascii="Calibri" w:hAnsi="Calibri"/>
        </w:rPr>
      </w:pPr>
    </w:p>
    <w:p w14:paraId="3EC1802B" w14:textId="77777777" w:rsidR="002E41AD" w:rsidRPr="002E41AD" w:rsidRDefault="002E41AD" w:rsidP="002E41AD">
      <w:pPr>
        <w:spacing w:line="276" w:lineRule="auto"/>
        <w:rPr>
          <w:rFonts w:ascii="Calibri" w:hAnsi="Calibri"/>
        </w:rPr>
      </w:pPr>
      <w:r w:rsidRPr="002E41AD">
        <w:rPr>
          <w:rFonts w:ascii="Calibri" w:hAnsi="Calibri"/>
        </w:rPr>
        <w:t xml:space="preserve">To turn defeat into victory we need to remember that God never forsakes His children, even when they mess up. God did not abandon the Israelites. He just corrected them. </w:t>
      </w:r>
    </w:p>
    <w:p w14:paraId="205ED67A" w14:textId="77777777" w:rsidR="002E41AD" w:rsidRPr="002E41AD" w:rsidRDefault="002E41AD" w:rsidP="002E41AD">
      <w:pPr>
        <w:spacing w:line="276" w:lineRule="auto"/>
        <w:rPr>
          <w:rFonts w:ascii="Calibri" w:hAnsi="Calibri"/>
        </w:rPr>
      </w:pPr>
    </w:p>
    <w:p w14:paraId="7156CC87" w14:textId="77777777" w:rsidR="002E41AD" w:rsidRPr="002E41AD" w:rsidRDefault="002E41AD" w:rsidP="002E41AD">
      <w:pPr>
        <w:spacing w:line="276" w:lineRule="auto"/>
        <w:rPr>
          <w:rFonts w:ascii="Calibri" w:hAnsi="Calibri"/>
        </w:rPr>
      </w:pPr>
      <w:r w:rsidRPr="002E41AD">
        <w:rPr>
          <w:rFonts w:ascii="Calibri" w:hAnsi="Calibri"/>
        </w:rPr>
        <w:t xml:space="preserve">But there were two things that they had a problem with, and they were fear and discouragement. The two great enemies of success are fear and discouragement. The word “fear” is an Anglo-Saxon word that means “to choke off.” That's what fear does. It chokes off our creative imagination. It chokes off the life of the Spirit of God in us. We feel like God is leading us to go down a certain path. “Oh, I'm afraid I cannot do that. Let me back up.” Fear will suffocate us in the Spirit. </w:t>
      </w:r>
    </w:p>
    <w:p w14:paraId="29F13874" w14:textId="77777777" w:rsidR="002E41AD" w:rsidRPr="002E41AD" w:rsidRDefault="002E41AD" w:rsidP="002E41AD">
      <w:pPr>
        <w:spacing w:line="276" w:lineRule="auto"/>
        <w:rPr>
          <w:rFonts w:ascii="Calibri" w:hAnsi="Calibri"/>
        </w:rPr>
      </w:pPr>
    </w:p>
    <w:p w14:paraId="260F72B7" w14:textId="77777777" w:rsidR="002E41AD" w:rsidRPr="002E41AD" w:rsidRDefault="002E41AD" w:rsidP="002E41AD">
      <w:pPr>
        <w:spacing w:line="276" w:lineRule="auto"/>
        <w:rPr>
          <w:rFonts w:ascii="Calibri" w:hAnsi="Calibri"/>
        </w:rPr>
      </w:pPr>
      <w:proofErr w:type="gramStart"/>
      <w:r w:rsidRPr="002E41AD">
        <w:rPr>
          <w:rFonts w:ascii="Calibri" w:hAnsi="Calibri"/>
        </w:rPr>
        <w:t>So</w:t>
      </w:r>
      <w:proofErr w:type="gramEnd"/>
      <w:r w:rsidRPr="002E41AD">
        <w:rPr>
          <w:rFonts w:ascii="Calibri" w:hAnsi="Calibri"/>
        </w:rPr>
        <w:t xml:space="preserve"> the people had fear and they had discouragement because of this great loss at Ai. Can we do it again? </w:t>
      </w:r>
    </w:p>
    <w:p w14:paraId="39B08F47" w14:textId="77777777" w:rsidR="002E41AD" w:rsidRPr="002E41AD" w:rsidRDefault="002E41AD" w:rsidP="002E41AD">
      <w:pPr>
        <w:spacing w:line="276" w:lineRule="auto"/>
        <w:rPr>
          <w:rFonts w:ascii="Calibri" w:hAnsi="Calibri"/>
        </w:rPr>
      </w:pPr>
    </w:p>
    <w:p w14:paraId="4575647E" w14:textId="77777777" w:rsidR="002E41AD" w:rsidRPr="002E41AD" w:rsidRDefault="002E41AD" w:rsidP="002E41AD">
      <w:pPr>
        <w:spacing w:line="276" w:lineRule="auto"/>
        <w:rPr>
          <w:rFonts w:ascii="Calibri" w:hAnsi="Calibri"/>
        </w:rPr>
      </w:pPr>
      <w:r w:rsidRPr="002E41AD">
        <w:rPr>
          <w:rFonts w:ascii="Calibri" w:hAnsi="Calibri"/>
        </w:rPr>
        <w:t xml:space="preserve">Courageous people are not people that do not </w:t>
      </w:r>
      <w:proofErr w:type="gramStart"/>
      <w:r w:rsidRPr="002E41AD">
        <w:rPr>
          <w:rFonts w:ascii="Calibri" w:hAnsi="Calibri"/>
        </w:rPr>
        <w:t>have fear</w:t>
      </w:r>
      <w:proofErr w:type="gramEnd"/>
      <w:r w:rsidRPr="002E41AD">
        <w:rPr>
          <w:rFonts w:ascii="Calibri" w:hAnsi="Calibri"/>
        </w:rPr>
        <w:t xml:space="preserve">. Courageous people are fearful people who do it anyway. Yeah, that's a big misnomer. “I wish I could just be like him. He's never afraid.” Now I can tell you he's afraid; he just chooses to do the will of God </w:t>
      </w:r>
      <w:proofErr w:type="gramStart"/>
      <w:r w:rsidRPr="002E41AD">
        <w:rPr>
          <w:rFonts w:ascii="Calibri" w:hAnsi="Calibri"/>
          <w:i/>
          <w:iCs/>
        </w:rPr>
        <w:t>in spite of</w:t>
      </w:r>
      <w:proofErr w:type="gramEnd"/>
      <w:r w:rsidRPr="002E41AD">
        <w:rPr>
          <w:rFonts w:ascii="Calibri" w:hAnsi="Calibri"/>
        </w:rPr>
        <w:t xml:space="preserve"> his fear. That's what it is. </w:t>
      </w:r>
      <w:proofErr w:type="gramStart"/>
      <w:r w:rsidRPr="002E41AD">
        <w:rPr>
          <w:rFonts w:ascii="Calibri" w:hAnsi="Calibri"/>
        </w:rPr>
        <w:t>So</w:t>
      </w:r>
      <w:proofErr w:type="gramEnd"/>
      <w:r w:rsidRPr="002E41AD">
        <w:rPr>
          <w:rFonts w:ascii="Calibri" w:hAnsi="Calibri"/>
        </w:rPr>
        <w:t xml:space="preserve"> the Israelites regroup. They get things straight with God. They say, “We're not going to live under fear and we're not going to live in discouragement today.” </w:t>
      </w:r>
    </w:p>
    <w:p w14:paraId="439D1D79" w14:textId="77777777" w:rsidR="002E41AD" w:rsidRPr="002E41AD" w:rsidRDefault="002E41AD" w:rsidP="002E41AD">
      <w:pPr>
        <w:spacing w:line="276" w:lineRule="auto"/>
        <w:rPr>
          <w:rFonts w:ascii="Calibri" w:hAnsi="Calibri"/>
        </w:rPr>
      </w:pPr>
    </w:p>
    <w:p w14:paraId="78FE2753" w14:textId="1DA3B18F" w:rsidR="002E41AD" w:rsidRPr="002E41AD" w:rsidRDefault="002E41AD" w:rsidP="002E41AD">
      <w:pPr>
        <w:spacing w:line="276" w:lineRule="auto"/>
        <w:rPr>
          <w:rFonts w:ascii="Calibri" w:hAnsi="Calibri"/>
        </w:rPr>
      </w:pPr>
      <w:r w:rsidRPr="002E41AD">
        <w:rPr>
          <w:rFonts w:ascii="Calibri" w:hAnsi="Calibri"/>
        </w:rPr>
        <w:t xml:space="preserve">Did you know discouragement is a choice that we make. Several years ago, my little girl was playing soccer. She was playing in a league that was mostly boys. She was the youngest and she's a petite girl. So little bitty girl, lots of big boys. This boy came up, he stole the ball from her, pushed her down. She was so frustrated. She just laid on the ground and started picking dandelions. I mean, is that awesome or what? Soccer didn't work out so well; let's pick some flowers. Let's just enjoy the beauty. Well, it was kind of cute as a little girl. I hope she doesn't do that when she's an adult. </w:t>
      </w:r>
    </w:p>
    <w:p w14:paraId="49379BE1" w14:textId="77777777" w:rsidR="002E41AD" w:rsidRPr="002E41AD" w:rsidRDefault="002E41AD" w:rsidP="002E41AD">
      <w:pPr>
        <w:spacing w:line="276" w:lineRule="auto"/>
        <w:rPr>
          <w:rFonts w:ascii="Calibri" w:hAnsi="Calibri"/>
        </w:rPr>
      </w:pPr>
    </w:p>
    <w:p w14:paraId="7563E2F9" w14:textId="77777777" w:rsidR="002E41AD" w:rsidRPr="002E41AD" w:rsidRDefault="002E41AD" w:rsidP="002E41AD">
      <w:pPr>
        <w:spacing w:line="276" w:lineRule="auto"/>
        <w:rPr>
          <w:rFonts w:ascii="Calibri" w:hAnsi="Calibri"/>
        </w:rPr>
      </w:pPr>
      <w:r w:rsidRPr="002E41AD">
        <w:rPr>
          <w:rFonts w:ascii="Calibri" w:hAnsi="Calibri"/>
        </w:rPr>
        <w:t xml:space="preserve">Because the reality is all of us get pushed down. All of us get shoved aside by somebody else. The result of that is many times we get discouraged. But discouragement requires us to get up, to refocus, and to get back in the game. To get our rebound and to keep shooting. Because if you get your rebound, you get a second shot. You might even get a third shot if you're really getting the rebounds. And you can fulfill everything that God has put before you. </w:t>
      </w:r>
    </w:p>
    <w:p w14:paraId="14075B4D" w14:textId="77777777" w:rsidR="002E41AD" w:rsidRPr="002E41AD" w:rsidRDefault="002E41AD" w:rsidP="002E41AD">
      <w:pPr>
        <w:spacing w:line="276" w:lineRule="auto"/>
        <w:rPr>
          <w:rFonts w:ascii="Calibri" w:hAnsi="Calibri"/>
        </w:rPr>
      </w:pPr>
    </w:p>
    <w:p w14:paraId="794661BA" w14:textId="77777777" w:rsidR="002E41AD" w:rsidRPr="002E41AD" w:rsidRDefault="002E41AD" w:rsidP="002E41AD">
      <w:pPr>
        <w:spacing w:line="276" w:lineRule="auto"/>
        <w:rPr>
          <w:rFonts w:ascii="Calibri" w:hAnsi="Calibri"/>
        </w:rPr>
      </w:pPr>
      <w:r w:rsidRPr="002E41AD">
        <w:rPr>
          <w:rFonts w:ascii="Calibri" w:hAnsi="Calibri"/>
        </w:rPr>
        <w:t xml:space="preserve">I love the commentary on King David's life in 1 Samuel 30:6. Many times when we think about </w:t>
      </w:r>
      <w:proofErr w:type="gramStart"/>
      <w:r w:rsidRPr="002E41AD">
        <w:rPr>
          <w:rFonts w:ascii="Calibri" w:hAnsi="Calibri"/>
        </w:rPr>
        <w:t>King David</w:t>
      </w:r>
      <w:proofErr w:type="gramEnd"/>
      <w:r w:rsidRPr="002E41AD">
        <w:rPr>
          <w:rFonts w:ascii="Calibri" w:hAnsi="Calibri"/>
        </w:rPr>
        <w:t xml:space="preserve"> we think he was this great artist, a poet, a military genius, a man of God, and a king, and he had all this going on, and everybody loved him. He was charismatic, good-looking, and had personality and charisma and charm, and all this. But when you really read the life of David, you see there were seasons when he was not so loved. </w:t>
      </w:r>
    </w:p>
    <w:p w14:paraId="1C2004B9" w14:textId="77777777" w:rsidR="002E41AD" w:rsidRPr="002E41AD" w:rsidRDefault="002E41AD" w:rsidP="002E41AD">
      <w:pPr>
        <w:spacing w:line="276" w:lineRule="auto"/>
        <w:rPr>
          <w:rFonts w:ascii="Calibri" w:hAnsi="Calibri"/>
        </w:rPr>
      </w:pPr>
    </w:p>
    <w:p w14:paraId="1361F345" w14:textId="77777777" w:rsidR="002E41AD" w:rsidRPr="002E41AD" w:rsidRDefault="002E41AD" w:rsidP="002E41AD">
      <w:pPr>
        <w:spacing w:line="276" w:lineRule="auto"/>
        <w:rPr>
          <w:rFonts w:ascii="Calibri" w:hAnsi="Calibri"/>
        </w:rPr>
      </w:pPr>
      <w:r w:rsidRPr="002E41AD">
        <w:rPr>
          <w:rFonts w:ascii="Calibri" w:hAnsi="Calibri"/>
        </w:rPr>
        <w:t xml:space="preserve">“And David was greatly distressed, for the people spoke of stoning him, because the soul of all the people was grieved and every man for his sons and daughters. But David encouraged himself in the LORD his God” (1 Samuel 30:6). </w:t>
      </w:r>
    </w:p>
    <w:p w14:paraId="2FBE4B2D" w14:textId="77777777" w:rsidR="002E41AD" w:rsidRPr="002E41AD" w:rsidRDefault="002E41AD" w:rsidP="002E41AD">
      <w:pPr>
        <w:spacing w:line="276" w:lineRule="auto"/>
        <w:rPr>
          <w:rFonts w:ascii="Calibri" w:hAnsi="Calibri"/>
        </w:rPr>
      </w:pPr>
    </w:p>
    <w:p w14:paraId="3256BE29" w14:textId="77777777" w:rsidR="002E41AD" w:rsidRPr="002E41AD" w:rsidRDefault="002E41AD" w:rsidP="002E41AD">
      <w:pPr>
        <w:spacing w:line="276" w:lineRule="auto"/>
        <w:rPr>
          <w:rFonts w:ascii="Calibri" w:hAnsi="Calibri"/>
        </w:rPr>
      </w:pPr>
      <w:r w:rsidRPr="002E41AD">
        <w:rPr>
          <w:rFonts w:ascii="Calibri" w:hAnsi="Calibri"/>
        </w:rPr>
        <w:t xml:space="preserve">He just encouraged himself. Things were bad for David. It was a dark time. But what did he do? He didn't just say, “Oh, I'm going to be discouraged. I'm going to lay on the field and sniff some dandelions.” He said, “I'm going to encourage myself in the Lord.” </w:t>
      </w:r>
    </w:p>
    <w:p w14:paraId="44CA094E" w14:textId="77777777" w:rsidR="002E41AD" w:rsidRPr="002E41AD" w:rsidRDefault="002E41AD" w:rsidP="002E41AD">
      <w:pPr>
        <w:spacing w:line="276" w:lineRule="auto"/>
        <w:rPr>
          <w:rFonts w:ascii="Calibri" w:hAnsi="Calibri"/>
        </w:rPr>
      </w:pPr>
    </w:p>
    <w:p w14:paraId="15D3CA15" w14:textId="77777777" w:rsidR="002E41AD" w:rsidRPr="002E41AD" w:rsidRDefault="002E41AD" w:rsidP="002E41AD">
      <w:pPr>
        <w:spacing w:line="276" w:lineRule="auto"/>
        <w:rPr>
          <w:rFonts w:ascii="Calibri" w:hAnsi="Calibri"/>
        </w:rPr>
      </w:pPr>
      <w:r w:rsidRPr="002E41AD">
        <w:rPr>
          <w:rFonts w:ascii="Calibri" w:hAnsi="Calibri"/>
        </w:rPr>
        <w:t xml:space="preserve">Did you know that no person can give you all the encouragement that you need? Sometimes we're like, “I just wish I had better friends that would just write me cards and leave me notes and tell me how great I am.” That's awesome if you have some friends like that. But no one can give you the encouragement (it's not humanly possible) that you really need. That's why you </w:t>
      </w:r>
      <w:proofErr w:type="gramStart"/>
      <w:r w:rsidRPr="002E41AD">
        <w:rPr>
          <w:rFonts w:ascii="Calibri" w:hAnsi="Calibri"/>
        </w:rPr>
        <w:t>have to</w:t>
      </w:r>
      <w:proofErr w:type="gramEnd"/>
      <w:r w:rsidRPr="002E41AD">
        <w:rPr>
          <w:rFonts w:ascii="Calibri" w:hAnsi="Calibri"/>
        </w:rPr>
        <w:t xml:space="preserve"> encourage yourself in the Lord. The moment that you begin to learn the discipline of encouraging yourself – getting on your knees in prayer, opening the scripture, keeping your mind and your heart focused on the things that God – you will encourage yourself. And when you're encouraged, your discouragement will be rolled away. </w:t>
      </w:r>
    </w:p>
    <w:p w14:paraId="78FC4BCF" w14:textId="77777777" w:rsidR="002E41AD" w:rsidRPr="002E41AD" w:rsidRDefault="002E41AD" w:rsidP="002E41AD">
      <w:pPr>
        <w:spacing w:line="276" w:lineRule="auto"/>
        <w:rPr>
          <w:rFonts w:ascii="Calibri" w:hAnsi="Calibri"/>
        </w:rPr>
      </w:pPr>
    </w:p>
    <w:p w14:paraId="01F54FA5" w14:textId="77777777" w:rsidR="002E41AD" w:rsidRPr="002E41AD" w:rsidRDefault="002E41AD" w:rsidP="002E41AD">
      <w:pPr>
        <w:spacing w:line="276" w:lineRule="auto"/>
        <w:rPr>
          <w:rFonts w:ascii="Calibri" w:hAnsi="Calibri"/>
        </w:rPr>
      </w:pPr>
      <w:proofErr w:type="gramStart"/>
      <w:r w:rsidRPr="002E41AD">
        <w:rPr>
          <w:rFonts w:ascii="Calibri" w:hAnsi="Calibri"/>
        </w:rPr>
        <w:t>So</w:t>
      </w:r>
      <w:proofErr w:type="gramEnd"/>
      <w:r w:rsidRPr="002E41AD">
        <w:rPr>
          <w:rFonts w:ascii="Calibri" w:hAnsi="Calibri"/>
        </w:rPr>
        <w:t xml:space="preserve"> this is what the Israelites are doing. </w:t>
      </w:r>
    </w:p>
    <w:p w14:paraId="3AFD21C4" w14:textId="77777777" w:rsidR="002E41AD" w:rsidRPr="002E41AD" w:rsidRDefault="002E41AD" w:rsidP="002E41AD">
      <w:pPr>
        <w:spacing w:line="276" w:lineRule="auto"/>
        <w:rPr>
          <w:rFonts w:ascii="Calibri" w:hAnsi="Calibri"/>
        </w:rPr>
      </w:pPr>
    </w:p>
    <w:p w14:paraId="1C053838" w14:textId="77777777" w:rsidR="002E41AD" w:rsidRPr="002E41AD" w:rsidRDefault="002E41AD" w:rsidP="002E41AD">
      <w:pPr>
        <w:spacing w:line="276" w:lineRule="auto"/>
        <w:rPr>
          <w:rFonts w:ascii="Calibri" w:hAnsi="Calibri"/>
        </w:rPr>
      </w:pPr>
      <w:r w:rsidRPr="002E41AD">
        <w:rPr>
          <w:rFonts w:ascii="Calibri" w:hAnsi="Calibri"/>
        </w:rPr>
        <w:t xml:space="preserve">Robert Kiyosaki in his book </w:t>
      </w:r>
      <w:r w:rsidRPr="002E41AD">
        <w:rPr>
          <w:rFonts w:ascii="Calibri" w:hAnsi="Calibri"/>
          <w:i/>
          <w:iCs/>
        </w:rPr>
        <w:t>Rich Dad Poor Dad</w:t>
      </w:r>
      <w:r w:rsidRPr="002E41AD">
        <w:rPr>
          <w:rFonts w:ascii="Calibri" w:hAnsi="Calibri"/>
        </w:rPr>
        <w:t xml:space="preserve"> has a great quote when he speaks of this topic. He says, “I've never met a rich person who never lost money. But I've met a lot of poor people who never lost a dime.” You got to keep shooting. Sometimes you got to take some three-point shots. Sometimes you got to get a rebound. Sometimes you even </w:t>
      </w:r>
      <w:proofErr w:type="gramStart"/>
      <w:r w:rsidRPr="002E41AD">
        <w:rPr>
          <w:rFonts w:ascii="Calibri" w:hAnsi="Calibri"/>
        </w:rPr>
        <w:t>have to</w:t>
      </w:r>
      <w:proofErr w:type="gramEnd"/>
      <w:r w:rsidRPr="002E41AD">
        <w:rPr>
          <w:rFonts w:ascii="Calibri" w:hAnsi="Calibri"/>
        </w:rPr>
        <w:t xml:space="preserve"> take a half-court shot. It's what you got to do. You got to keep fighting. </w:t>
      </w:r>
    </w:p>
    <w:p w14:paraId="0F4A88EC" w14:textId="77777777" w:rsidR="002E41AD" w:rsidRPr="002E41AD" w:rsidRDefault="002E41AD" w:rsidP="002E41AD">
      <w:pPr>
        <w:spacing w:line="276" w:lineRule="auto"/>
        <w:rPr>
          <w:rFonts w:ascii="Calibri" w:hAnsi="Calibri"/>
        </w:rPr>
      </w:pPr>
    </w:p>
    <w:p w14:paraId="397391A3" w14:textId="11191EF4" w:rsidR="002E41AD" w:rsidRPr="002E41AD" w:rsidRDefault="002E41AD" w:rsidP="002E41AD">
      <w:pPr>
        <w:spacing w:line="276" w:lineRule="auto"/>
        <w:rPr>
          <w:rFonts w:ascii="Calibri" w:hAnsi="Calibri"/>
        </w:rPr>
      </w:pPr>
      <w:r w:rsidRPr="002E41AD">
        <w:rPr>
          <w:rFonts w:ascii="Calibri" w:hAnsi="Calibri"/>
        </w:rPr>
        <w:t xml:space="preserve">According to the Tulane University study, the average entrepreneur fails 3.8 times. </w:t>
      </w:r>
      <w:proofErr w:type="gramStart"/>
      <w:r w:rsidRPr="002E41AD">
        <w:rPr>
          <w:rFonts w:ascii="Calibri" w:hAnsi="Calibri"/>
        </w:rPr>
        <w:t>So</w:t>
      </w:r>
      <w:proofErr w:type="gramEnd"/>
      <w:r w:rsidRPr="002E41AD">
        <w:rPr>
          <w:rFonts w:ascii="Calibri" w:hAnsi="Calibri"/>
        </w:rPr>
        <w:t xml:space="preserve"> if you start four businesses, maybe by the fifth one you'll know what you're doing.</w:t>
      </w:r>
    </w:p>
    <w:p w14:paraId="21A6F422" w14:textId="77777777" w:rsidR="002E41AD" w:rsidRPr="002E41AD" w:rsidRDefault="002E41AD" w:rsidP="002E41AD">
      <w:pPr>
        <w:spacing w:line="276" w:lineRule="auto"/>
        <w:rPr>
          <w:rFonts w:ascii="Calibri" w:hAnsi="Calibri"/>
        </w:rPr>
      </w:pPr>
    </w:p>
    <w:p w14:paraId="1CF06EA2" w14:textId="77777777" w:rsidR="002E41AD" w:rsidRPr="002E41AD" w:rsidRDefault="002E41AD" w:rsidP="002E41AD">
      <w:pPr>
        <w:spacing w:line="276" w:lineRule="auto"/>
        <w:rPr>
          <w:rFonts w:ascii="Calibri" w:hAnsi="Calibri"/>
        </w:rPr>
      </w:pPr>
      <w:r w:rsidRPr="002E41AD">
        <w:rPr>
          <w:rFonts w:ascii="Calibri" w:hAnsi="Calibri"/>
        </w:rPr>
        <w:t xml:space="preserve">I have a pastor friend that has a church that averages over 10,000 people every weekend. But that's not the whole story. The very first church that he started crashed and burned. It </w:t>
      </w:r>
      <w:proofErr w:type="gramStart"/>
      <w:r w:rsidRPr="002E41AD">
        <w:rPr>
          <w:rFonts w:ascii="Calibri" w:hAnsi="Calibri"/>
        </w:rPr>
        <w:t>really never</w:t>
      </w:r>
      <w:proofErr w:type="gramEnd"/>
      <w:r w:rsidRPr="002E41AD">
        <w:rPr>
          <w:rFonts w:ascii="Calibri" w:hAnsi="Calibri"/>
        </w:rPr>
        <w:t xml:space="preserve"> got off the ground. But he took what he had learned through all the mistakes, heartache, hardship, and frustration in that first experience, and he refocused. Guess what happened? He became very, very successful. </w:t>
      </w:r>
    </w:p>
    <w:p w14:paraId="4ED0EBC2" w14:textId="77777777" w:rsidR="002E41AD" w:rsidRPr="002E41AD" w:rsidRDefault="002E41AD" w:rsidP="002E41AD">
      <w:pPr>
        <w:spacing w:line="276" w:lineRule="auto"/>
        <w:rPr>
          <w:rFonts w:ascii="Calibri" w:hAnsi="Calibri"/>
        </w:rPr>
      </w:pPr>
    </w:p>
    <w:p w14:paraId="3FF14014" w14:textId="77777777" w:rsidR="002E41AD" w:rsidRPr="002E41AD" w:rsidRDefault="002E41AD" w:rsidP="002E41AD">
      <w:pPr>
        <w:spacing w:line="276" w:lineRule="auto"/>
        <w:rPr>
          <w:rFonts w:ascii="Calibri" w:hAnsi="Calibri"/>
        </w:rPr>
      </w:pPr>
      <w:r w:rsidRPr="002E41AD">
        <w:rPr>
          <w:rFonts w:ascii="Calibri" w:hAnsi="Calibri"/>
        </w:rPr>
        <w:t xml:space="preserve">I believe God can do the same thing in your life. We deal with the past, we just don't live there. We deal with the past. We don't live there. </w:t>
      </w:r>
    </w:p>
    <w:p w14:paraId="25340780" w14:textId="77777777" w:rsidR="002E41AD" w:rsidRPr="002E41AD" w:rsidRDefault="002E41AD" w:rsidP="002E41AD">
      <w:pPr>
        <w:spacing w:line="276" w:lineRule="auto"/>
        <w:rPr>
          <w:rFonts w:ascii="Calibri" w:hAnsi="Calibri"/>
        </w:rPr>
      </w:pPr>
    </w:p>
    <w:p w14:paraId="581070DF" w14:textId="77777777" w:rsidR="002E41AD" w:rsidRPr="002E41AD" w:rsidRDefault="002E41AD" w:rsidP="002E41AD">
      <w:pPr>
        <w:spacing w:line="276" w:lineRule="auto"/>
        <w:rPr>
          <w:rFonts w:ascii="Calibri" w:hAnsi="Calibri"/>
        </w:rPr>
      </w:pPr>
      <w:r w:rsidRPr="002E41AD">
        <w:rPr>
          <w:rFonts w:ascii="Calibri" w:hAnsi="Calibri"/>
        </w:rPr>
        <w:t xml:space="preserve">Don't let people brand you. Don't let people label you. “Well, she could never do this because last time she didn't do that.” No, we all miss some shots, don't we? We do. </w:t>
      </w:r>
    </w:p>
    <w:p w14:paraId="09C6FDC5" w14:textId="77777777" w:rsidR="002E41AD" w:rsidRPr="002E41AD" w:rsidRDefault="002E41AD" w:rsidP="002E41AD">
      <w:pPr>
        <w:spacing w:line="276" w:lineRule="auto"/>
        <w:rPr>
          <w:rFonts w:ascii="Calibri" w:hAnsi="Calibri"/>
        </w:rPr>
      </w:pPr>
    </w:p>
    <w:p w14:paraId="3202317B" w14:textId="77777777" w:rsidR="002E41AD" w:rsidRPr="002E41AD" w:rsidRDefault="002E41AD" w:rsidP="002E41AD">
      <w:pPr>
        <w:spacing w:line="276" w:lineRule="auto"/>
        <w:rPr>
          <w:rFonts w:ascii="Calibri" w:hAnsi="Calibri"/>
        </w:rPr>
      </w:pPr>
      <w:r w:rsidRPr="002E41AD">
        <w:rPr>
          <w:rFonts w:ascii="Calibri" w:hAnsi="Calibri"/>
        </w:rPr>
        <w:t xml:space="preserve">God has a plan for your life. He does. But you </w:t>
      </w:r>
      <w:proofErr w:type="gramStart"/>
      <w:r w:rsidRPr="002E41AD">
        <w:rPr>
          <w:rFonts w:ascii="Calibri" w:hAnsi="Calibri"/>
        </w:rPr>
        <w:t>have to</w:t>
      </w:r>
      <w:proofErr w:type="gramEnd"/>
      <w:r w:rsidRPr="002E41AD">
        <w:rPr>
          <w:rFonts w:ascii="Calibri" w:hAnsi="Calibri"/>
        </w:rPr>
        <w:t xml:space="preserve"> keep shooting. You </w:t>
      </w:r>
      <w:proofErr w:type="gramStart"/>
      <w:r w:rsidRPr="002E41AD">
        <w:rPr>
          <w:rFonts w:ascii="Calibri" w:hAnsi="Calibri"/>
        </w:rPr>
        <w:t>have to</w:t>
      </w:r>
      <w:proofErr w:type="gramEnd"/>
      <w:r w:rsidRPr="002E41AD">
        <w:rPr>
          <w:rFonts w:ascii="Calibri" w:hAnsi="Calibri"/>
        </w:rPr>
        <w:t xml:space="preserve"> keep rebounding. </w:t>
      </w:r>
      <w:proofErr w:type="gramStart"/>
      <w:r w:rsidRPr="002E41AD">
        <w:rPr>
          <w:rFonts w:ascii="Calibri" w:hAnsi="Calibri"/>
        </w:rPr>
        <w:t>So</w:t>
      </w:r>
      <w:proofErr w:type="gramEnd"/>
      <w:r w:rsidRPr="002E41AD">
        <w:rPr>
          <w:rFonts w:ascii="Calibri" w:hAnsi="Calibri"/>
        </w:rPr>
        <w:t xml:space="preserve"> we deal with the past, but we:</w:t>
      </w:r>
    </w:p>
    <w:p w14:paraId="1930F708" w14:textId="77777777" w:rsidR="002E41AD" w:rsidRPr="002E41AD" w:rsidRDefault="002E41AD" w:rsidP="002E41AD">
      <w:pPr>
        <w:spacing w:line="276" w:lineRule="auto"/>
        <w:rPr>
          <w:rFonts w:ascii="Calibri" w:hAnsi="Calibri"/>
        </w:rPr>
      </w:pPr>
    </w:p>
    <w:p w14:paraId="06819BFE" w14:textId="77777777" w:rsidR="002E41AD" w:rsidRPr="002E41AD" w:rsidRDefault="002E41AD" w:rsidP="002E41AD">
      <w:pPr>
        <w:spacing w:line="276" w:lineRule="auto"/>
        <w:rPr>
          <w:rFonts w:ascii="Calibri" w:hAnsi="Calibri"/>
        </w:rPr>
      </w:pPr>
      <w:r w:rsidRPr="002E41AD">
        <w:rPr>
          <w:rFonts w:ascii="Calibri" w:hAnsi="Calibri"/>
          <w:b/>
          <w:bCs/>
        </w:rPr>
        <w:t>2. Refocus on your future.</w:t>
      </w:r>
    </w:p>
    <w:p w14:paraId="354A0796" w14:textId="77777777" w:rsidR="002E41AD" w:rsidRPr="002E41AD" w:rsidRDefault="002E41AD" w:rsidP="002E41AD">
      <w:pPr>
        <w:spacing w:line="276" w:lineRule="auto"/>
        <w:rPr>
          <w:rFonts w:ascii="Calibri" w:hAnsi="Calibri"/>
        </w:rPr>
      </w:pPr>
    </w:p>
    <w:p w14:paraId="7411D4B0" w14:textId="77777777" w:rsidR="002E41AD" w:rsidRPr="002E41AD" w:rsidRDefault="002E41AD" w:rsidP="002E41AD">
      <w:pPr>
        <w:spacing w:line="276" w:lineRule="auto"/>
        <w:rPr>
          <w:rFonts w:ascii="Calibri" w:hAnsi="Calibri"/>
        </w:rPr>
      </w:pPr>
      <w:r w:rsidRPr="002E41AD">
        <w:rPr>
          <w:rFonts w:ascii="Calibri" w:hAnsi="Calibri"/>
        </w:rPr>
        <w:t xml:space="preserve">Now I believe perhaps the most encouraging words in the eighth chapter of the book of Joshua might be right here. Look at this: “Then the Lord said to Joshua, ‘Do not be afraid; do not be discouraged’” (Joshua 8:1). The only reason God said that was because why? The people </w:t>
      </w:r>
      <w:r w:rsidRPr="002E41AD">
        <w:rPr>
          <w:rFonts w:ascii="Calibri" w:hAnsi="Calibri"/>
          <w:i/>
          <w:iCs/>
        </w:rPr>
        <w:t>were</w:t>
      </w:r>
      <w:r w:rsidRPr="002E41AD">
        <w:rPr>
          <w:rFonts w:ascii="Calibri" w:hAnsi="Calibri"/>
        </w:rPr>
        <w:t xml:space="preserve"> </w:t>
      </w:r>
      <w:proofErr w:type="gramStart"/>
      <w:r w:rsidRPr="002E41AD">
        <w:rPr>
          <w:rFonts w:ascii="Calibri" w:hAnsi="Calibri"/>
        </w:rPr>
        <w:t>afraid</w:t>
      </w:r>
      <w:proofErr w:type="gramEnd"/>
      <w:r w:rsidRPr="002E41AD">
        <w:rPr>
          <w:rFonts w:ascii="Calibri" w:hAnsi="Calibri"/>
        </w:rPr>
        <w:t xml:space="preserve"> and they </w:t>
      </w:r>
      <w:r w:rsidRPr="002E41AD">
        <w:rPr>
          <w:rFonts w:ascii="Calibri" w:hAnsi="Calibri"/>
          <w:i/>
          <w:iCs/>
        </w:rPr>
        <w:t xml:space="preserve">were </w:t>
      </w:r>
      <w:r w:rsidRPr="002E41AD">
        <w:rPr>
          <w:rFonts w:ascii="Calibri" w:hAnsi="Calibri"/>
        </w:rPr>
        <w:t xml:space="preserve">discouraged. Okay, we got that straight. “Take the whole army with </w:t>
      </w:r>
      <w:proofErr w:type="gramStart"/>
      <w:r w:rsidRPr="002E41AD">
        <w:rPr>
          <w:rFonts w:ascii="Calibri" w:hAnsi="Calibri"/>
        </w:rPr>
        <w:t>you, and</w:t>
      </w:r>
      <w:proofErr w:type="gramEnd"/>
      <w:r w:rsidRPr="002E41AD">
        <w:rPr>
          <w:rFonts w:ascii="Calibri" w:hAnsi="Calibri"/>
        </w:rPr>
        <w:t xml:space="preserve"> go up and attack Ai. For I have delivered into your hands the king of Ai, his people, his </w:t>
      </w:r>
      <w:proofErr w:type="gramStart"/>
      <w:r w:rsidRPr="002E41AD">
        <w:rPr>
          <w:rFonts w:ascii="Calibri" w:hAnsi="Calibri"/>
        </w:rPr>
        <w:t>city</w:t>
      </w:r>
      <w:proofErr w:type="gramEnd"/>
      <w:r w:rsidRPr="002E41AD">
        <w:rPr>
          <w:rFonts w:ascii="Calibri" w:hAnsi="Calibri"/>
        </w:rPr>
        <w:t xml:space="preserve"> and his land…Set an ambush behind the city” (Joshua 8:1-2).</w:t>
      </w:r>
    </w:p>
    <w:p w14:paraId="6B1963EA" w14:textId="77777777" w:rsidR="002E41AD" w:rsidRPr="002E41AD" w:rsidRDefault="002E41AD" w:rsidP="002E41AD">
      <w:pPr>
        <w:spacing w:line="276" w:lineRule="auto"/>
        <w:rPr>
          <w:rFonts w:ascii="Calibri" w:hAnsi="Calibri"/>
        </w:rPr>
      </w:pPr>
    </w:p>
    <w:p w14:paraId="481AEB23" w14:textId="77777777" w:rsidR="002E41AD" w:rsidRPr="002E41AD" w:rsidRDefault="002E41AD" w:rsidP="002E41AD">
      <w:pPr>
        <w:spacing w:line="276" w:lineRule="auto"/>
        <w:rPr>
          <w:rFonts w:ascii="Calibri" w:hAnsi="Calibri"/>
        </w:rPr>
      </w:pPr>
      <w:r w:rsidRPr="002E41AD">
        <w:rPr>
          <w:rFonts w:ascii="Calibri" w:hAnsi="Calibri"/>
        </w:rPr>
        <w:lastRenderedPageBreak/>
        <w:t xml:space="preserve">Why is that encouraging? God still has confidence in Joshua. God still has confidence in the Israelites. Did they blow it? Absolutely they did. But that wasn't the end. </w:t>
      </w:r>
    </w:p>
    <w:p w14:paraId="4BBB838B" w14:textId="77777777" w:rsidR="002E41AD" w:rsidRPr="002E41AD" w:rsidRDefault="002E41AD" w:rsidP="002E41AD">
      <w:pPr>
        <w:spacing w:line="276" w:lineRule="auto"/>
        <w:rPr>
          <w:rFonts w:ascii="Calibri" w:hAnsi="Calibri"/>
        </w:rPr>
      </w:pPr>
    </w:p>
    <w:p w14:paraId="73B23F90" w14:textId="77777777" w:rsidR="002E41AD" w:rsidRPr="002E41AD" w:rsidRDefault="002E41AD" w:rsidP="002E41AD">
      <w:pPr>
        <w:spacing w:line="276" w:lineRule="auto"/>
        <w:rPr>
          <w:rFonts w:ascii="Calibri" w:hAnsi="Calibri"/>
        </w:rPr>
      </w:pPr>
      <w:r w:rsidRPr="002E41AD">
        <w:rPr>
          <w:rFonts w:ascii="Calibri" w:hAnsi="Calibri"/>
        </w:rPr>
        <w:t xml:space="preserve">The grace of God covers us the moment that we begin to turn our heart to the Lord. God didn't say, “You guys screwed up the first time. I need you to sit around in sackcloth and ashes for three years. We'll see how you do. If everybody obeys and nobody acts like </w:t>
      </w:r>
      <w:proofErr w:type="spellStart"/>
      <w:r w:rsidRPr="002E41AD">
        <w:rPr>
          <w:rFonts w:ascii="Calibri" w:hAnsi="Calibri"/>
        </w:rPr>
        <w:t>Achan</w:t>
      </w:r>
      <w:proofErr w:type="spellEnd"/>
      <w:r w:rsidRPr="002E41AD">
        <w:rPr>
          <w:rFonts w:ascii="Calibri" w:hAnsi="Calibri"/>
        </w:rPr>
        <w:t xml:space="preserve">, we'll see if we could get you back on the path.” That's not what happened. The people deal with the problem head on. “God, we're sorry. We screwed up.” Boom. Joshua 8:1 – what are the Israelites doing? They're right back on the path. God is directing them. There was hope. There was encouragement. There was blessing in these words. “Oh, God is still with us? We can still do everything that He called us to </w:t>
      </w:r>
      <w:proofErr w:type="gramStart"/>
      <w:r w:rsidRPr="002E41AD">
        <w:rPr>
          <w:rFonts w:ascii="Calibri" w:hAnsi="Calibri"/>
        </w:rPr>
        <w:t>do?</w:t>
      </w:r>
      <w:proofErr w:type="gramEnd"/>
      <w:r w:rsidRPr="002E41AD">
        <w:rPr>
          <w:rFonts w:ascii="Calibri" w:hAnsi="Calibri"/>
        </w:rPr>
        <w:t xml:space="preserve"> We didn't blow it up too </w:t>
      </w:r>
      <w:proofErr w:type="gramStart"/>
      <w:r w:rsidRPr="002E41AD">
        <w:rPr>
          <w:rFonts w:ascii="Calibri" w:hAnsi="Calibri"/>
        </w:rPr>
        <w:t>bad?</w:t>
      </w:r>
      <w:proofErr w:type="gramEnd"/>
      <w:r w:rsidRPr="002E41AD">
        <w:rPr>
          <w:rFonts w:ascii="Calibri" w:hAnsi="Calibri"/>
        </w:rPr>
        <w:t xml:space="preserve"> Awesome.” God gives them a strategy and they begin to refocus on the future. </w:t>
      </w:r>
    </w:p>
    <w:p w14:paraId="183D6FE0" w14:textId="77777777" w:rsidR="002E41AD" w:rsidRPr="002E41AD" w:rsidRDefault="002E41AD" w:rsidP="002E41AD">
      <w:pPr>
        <w:spacing w:line="276" w:lineRule="auto"/>
        <w:rPr>
          <w:rFonts w:ascii="Calibri" w:hAnsi="Calibri"/>
        </w:rPr>
      </w:pPr>
    </w:p>
    <w:p w14:paraId="07F9A1E5" w14:textId="77777777" w:rsidR="002E41AD" w:rsidRPr="002E41AD" w:rsidRDefault="002E41AD" w:rsidP="002E41AD">
      <w:pPr>
        <w:spacing w:line="276" w:lineRule="auto"/>
        <w:rPr>
          <w:rFonts w:ascii="Calibri" w:hAnsi="Calibri"/>
        </w:rPr>
      </w:pPr>
      <w:r w:rsidRPr="002E41AD">
        <w:rPr>
          <w:rFonts w:ascii="Calibri" w:hAnsi="Calibri"/>
        </w:rPr>
        <w:t xml:space="preserve">How refreshing those words must have been – “take the army.” That must have been to Joshua, </w:t>
      </w:r>
      <w:proofErr w:type="gramStart"/>
      <w:r w:rsidRPr="002E41AD">
        <w:rPr>
          <w:rFonts w:ascii="Calibri" w:hAnsi="Calibri"/>
        </w:rPr>
        <w:t>in light of</w:t>
      </w:r>
      <w:proofErr w:type="gramEnd"/>
      <w:r w:rsidRPr="002E41AD">
        <w:rPr>
          <w:rFonts w:ascii="Calibri" w:hAnsi="Calibri"/>
        </w:rPr>
        <w:t xml:space="preserve"> his own mistakes, “You mean it's not over, God?” “No, I'm still with you.”</w:t>
      </w:r>
    </w:p>
    <w:p w14:paraId="0EC4868A" w14:textId="77777777" w:rsidR="002E41AD" w:rsidRPr="002E41AD" w:rsidRDefault="002E41AD" w:rsidP="002E41AD">
      <w:pPr>
        <w:spacing w:line="276" w:lineRule="auto"/>
        <w:rPr>
          <w:rFonts w:ascii="Calibri" w:hAnsi="Calibri"/>
        </w:rPr>
      </w:pPr>
    </w:p>
    <w:p w14:paraId="246A2664" w14:textId="77777777" w:rsidR="002E41AD" w:rsidRPr="002E41AD" w:rsidRDefault="002E41AD" w:rsidP="002E41AD">
      <w:pPr>
        <w:spacing w:line="276" w:lineRule="auto"/>
        <w:rPr>
          <w:rFonts w:ascii="Calibri" w:hAnsi="Calibri"/>
        </w:rPr>
      </w:pPr>
      <w:r w:rsidRPr="002E41AD">
        <w:rPr>
          <w:rFonts w:ascii="Calibri" w:hAnsi="Calibri"/>
        </w:rPr>
        <w:t xml:space="preserve">A lot of times, mistakes and failures and successes relate to our own perspective. How we see them. </w:t>
      </w:r>
    </w:p>
    <w:p w14:paraId="174F7E08" w14:textId="77777777" w:rsidR="002E41AD" w:rsidRPr="002E41AD" w:rsidRDefault="002E41AD" w:rsidP="002E41AD">
      <w:pPr>
        <w:spacing w:line="276" w:lineRule="auto"/>
        <w:rPr>
          <w:rFonts w:ascii="Calibri" w:hAnsi="Calibri"/>
        </w:rPr>
      </w:pPr>
    </w:p>
    <w:p w14:paraId="5FA2B91E" w14:textId="77777777" w:rsidR="002E41AD" w:rsidRPr="002E41AD" w:rsidRDefault="002E41AD" w:rsidP="002E41AD">
      <w:pPr>
        <w:spacing w:line="276" w:lineRule="auto"/>
        <w:rPr>
          <w:rFonts w:ascii="Calibri" w:hAnsi="Calibri"/>
        </w:rPr>
      </w:pPr>
      <w:r w:rsidRPr="002E41AD">
        <w:rPr>
          <w:rFonts w:ascii="Calibri" w:hAnsi="Calibri"/>
        </w:rPr>
        <w:t xml:space="preserve">When I was a </w:t>
      </w:r>
      <w:proofErr w:type="gramStart"/>
      <w:r w:rsidRPr="002E41AD">
        <w:rPr>
          <w:rFonts w:ascii="Calibri" w:hAnsi="Calibri"/>
        </w:rPr>
        <w:t>really little</w:t>
      </w:r>
      <w:proofErr w:type="gramEnd"/>
      <w:r w:rsidRPr="002E41AD">
        <w:rPr>
          <w:rFonts w:ascii="Calibri" w:hAnsi="Calibri"/>
        </w:rPr>
        <w:t xml:space="preserve"> kid. The Coca Cola company announced they were getting rid of the old formula that had been around for 100 and something years. Old Coke. Some of you that have been around a little while may remember that. Do you guys remember that? It was a big pop culture phenomenon. People were freaking out. They were buying all kinds of six packs of Coca Cola and storing them in their basement because they wanted to have the old formula. They're messing with Coke.</w:t>
      </w:r>
    </w:p>
    <w:p w14:paraId="00A4A74B" w14:textId="77777777" w:rsidR="002E41AD" w:rsidRPr="002E41AD" w:rsidRDefault="002E41AD" w:rsidP="002E41AD">
      <w:pPr>
        <w:spacing w:line="276" w:lineRule="auto"/>
        <w:rPr>
          <w:rFonts w:ascii="Calibri" w:hAnsi="Calibri"/>
        </w:rPr>
      </w:pPr>
    </w:p>
    <w:p w14:paraId="47B2913B" w14:textId="22E32A8C" w:rsidR="002E41AD" w:rsidRPr="002E41AD" w:rsidRDefault="002E41AD" w:rsidP="002E41AD">
      <w:pPr>
        <w:spacing w:line="276" w:lineRule="auto"/>
        <w:rPr>
          <w:rFonts w:ascii="Calibri" w:hAnsi="Calibri"/>
        </w:rPr>
      </w:pPr>
      <w:r w:rsidRPr="002E41AD">
        <w:rPr>
          <w:rFonts w:ascii="Calibri" w:hAnsi="Calibri"/>
        </w:rPr>
        <w:t xml:space="preserve">The New Coke came out for 79 days. The stocks plummeted, people boycotted, people were freaking out. New Coke doesn't taste as good as the old Coke. It’s one of the great marketing blunders of all time. There's all kinds of studies and all kinds of analysis on why they did this and how they did it. It was headed by a guy named Sergio </w:t>
      </w:r>
      <w:proofErr w:type="spellStart"/>
      <w:r w:rsidRPr="002E41AD">
        <w:rPr>
          <w:rFonts w:ascii="Calibri" w:hAnsi="Calibri"/>
        </w:rPr>
        <w:t>Zyman</w:t>
      </w:r>
      <w:proofErr w:type="spellEnd"/>
      <w:r w:rsidRPr="002E41AD">
        <w:rPr>
          <w:rFonts w:ascii="Calibri" w:hAnsi="Calibri"/>
        </w:rPr>
        <w:t xml:space="preserve">. He was the master of New Coke. Well, everything went so bad, they fired this guy 79 days in and they announced, “We're bringing Old Coke back.” </w:t>
      </w:r>
    </w:p>
    <w:p w14:paraId="287A6BFD" w14:textId="77777777" w:rsidR="002E41AD" w:rsidRPr="002E41AD" w:rsidRDefault="002E41AD" w:rsidP="002E41AD">
      <w:pPr>
        <w:spacing w:line="276" w:lineRule="auto"/>
        <w:rPr>
          <w:rFonts w:ascii="Calibri" w:hAnsi="Calibri"/>
        </w:rPr>
      </w:pPr>
    </w:p>
    <w:p w14:paraId="7B8D88E5" w14:textId="77777777" w:rsidR="002E41AD" w:rsidRPr="002E41AD" w:rsidRDefault="002E41AD" w:rsidP="002E41AD">
      <w:pPr>
        <w:spacing w:line="276" w:lineRule="auto"/>
        <w:rPr>
          <w:rFonts w:ascii="Calibri" w:hAnsi="Calibri"/>
        </w:rPr>
      </w:pPr>
      <w:r w:rsidRPr="002E41AD">
        <w:rPr>
          <w:rFonts w:ascii="Calibri" w:hAnsi="Calibri"/>
        </w:rPr>
        <w:t xml:space="preserve">This man was asked many years later, “Was the introduction of New Coke a good or a bad thing?” He said, “It depends on how you look at it, but I think it was awesome.” Here's what happened. When they brought the New Coke back, guess what happened? The sales exceeded where they were even before! All the money that they had lost had been regained with much </w:t>
      </w:r>
      <w:r w:rsidRPr="002E41AD">
        <w:rPr>
          <w:rFonts w:ascii="Calibri" w:hAnsi="Calibri"/>
        </w:rPr>
        <w:lastRenderedPageBreak/>
        <w:t xml:space="preserve">more profit. So much so that they hired Sergio </w:t>
      </w:r>
      <w:proofErr w:type="spellStart"/>
      <w:r w:rsidRPr="002E41AD">
        <w:rPr>
          <w:rFonts w:ascii="Calibri" w:hAnsi="Calibri"/>
        </w:rPr>
        <w:t>Zyman</w:t>
      </w:r>
      <w:proofErr w:type="spellEnd"/>
      <w:r w:rsidRPr="002E41AD">
        <w:rPr>
          <w:rFonts w:ascii="Calibri" w:hAnsi="Calibri"/>
        </w:rPr>
        <w:t xml:space="preserve"> back again. They're like, “We hated on you for a while. But bringing the old Coke back was genius. Can you work for us again?” </w:t>
      </w:r>
      <w:proofErr w:type="gramStart"/>
      <w:r w:rsidRPr="002E41AD">
        <w:rPr>
          <w:rFonts w:ascii="Calibri" w:hAnsi="Calibri"/>
        </w:rPr>
        <w:t>So</w:t>
      </w:r>
      <w:proofErr w:type="gramEnd"/>
      <w:r w:rsidRPr="002E41AD">
        <w:rPr>
          <w:rFonts w:ascii="Calibri" w:hAnsi="Calibri"/>
        </w:rPr>
        <w:t xml:space="preserve"> when you look at the situation, you have to say, “Was it a mistake? Or was it a success?” I guess it just depends on how you look at it. </w:t>
      </w:r>
    </w:p>
    <w:p w14:paraId="7FC9BE09" w14:textId="77777777" w:rsidR="002E41AD" w:rsidRPr="002E41AD" w:rsidRDefault="002E41AD" w:rsidP="002E41AD">
      <w:pPr>
        <w:spacing w:line="276" w:lineRule="auto"/>
        <w:rPr>
          <w:rFonts w:ascii="Calibri" w:hAnsi="Calibri"/>
        </w:rPr>
      </w:pPr>
    </w:p>
    <w:p w14:paraId="798C616B" w14:textId="77777777" w:rsidR="002E41AD" w:rsidRPr="002E41AD" w:rsidRDefault="002E41AD" w:rsidP="002E41AD">
      <w:pPr>
        <w:spacing w:line="276" w:lineRule="auto"/>
        <w:rPr>
          <w:rFonts w:ascii="Calibri" w:hAnsi="Calibri"/>
        </w:rPr>
      </w:pPr>
      <w:r w:rsidRPr="002E41AD">
        <w:rPr>
          <w:rFonts w:ascii="Calibri" w:hAnsi="Calibri"/>
        </w:rPr>
        <w:t xml:space="preserve">When you bring up the battle of Ai, you can remember the rout of chapter </w:t>
      </w:r>
      <w:proofErr w:type="gramStart"/>
      <w:r w:rsidRPr="002E41AD">
        <w:rPr>
          <w:rFonts w:ascii="Calibri" w:hAnsi="Calibri"/>
        </w:rPr>
        <w:t>7</w:t>
      </w:r>
      <w:proofErr w:type="gramEnd"/>
      <w:r w:rsidRPr="002E41AD">
        <w:rPr>
          <w:rFonts w:ascii="Calibri" w:hAnsi="Calibri"/>
        </w:rPr>
        <w:t xml:space="preserve"> or you can remember the rebound of chapter 8. I like to think about chapter 8, I don't know about you. I love to think about second chances. Because I know that every one of us in this room needs to focus on a second chance from God. We don't live in the past. We deal with the past, but we refocus on the future. We refocus on the future. </w:t>
      </w:r>
    </w:p>
    <w:p w14:paraId="19823358" w14:textId="77777777" w:rsidR="002E41AD" w:rsidRPr="002E41AD" w:rsidRDefault="002E41AD" w:rsidP="002E41AD">
      <w:pPr>
        <w:spacing w:line="276" w:lineRule="auto"/>
        <w:rPr>
          <w:rFonts w:ascii="Calibri" w:hAnsi="Calibri"/>
        </w:rPr>
      </w:pPr>
    </w:p>
    <w:p w14:paraId="32F878FB" w14:textId="77777777" w:rsidR="002E41AD" w:rsidRPr="002E41AD" w:rsidRDefault="002E41AD" w:rsidP="002E41AD">
      <w:pPr>
        <w:spacing w:line="276" w:lineRule="auto"/>
        <w:rPr>
          <w:rFonts w:ascii="Calibri" w:hAnsi="Calibri"/>
        </w:rPr>
      </w:pPr>
      <w:r w:rsidRPr="002E41AD">
        <w:rPr>
          <w:rFonts w:ascii="Calibri" w:hAnsi="Calibri"/>
        </w:rPr>
        <w:t>“Even if good people fall seven times, they will get back up. But when trouble strikes the wicked, that’s the end of them” (Proverbs 24:16).</w:t>
      </w:r>
    </w:p>
    <w:p w14:paraId="01461000" w14:textId="77777777" w:rsidR="002E41AD" w:rsidRPr="002E41AD" w:rsidRDefault="002E41AD" w:rsidP="002E41AD">
      <w:pPr>
        <w:spacing w:line="276" w:lineRule="auto"/>
        <w:rPr>
          <w:rFonts w:ascii="Calibri" w:hAnsi="Calibri"/>
        </w:rPr>
      </w:pPr>
    </w:p>
    <w:p w14:paraId="77E0892B" w14:textId="77777777" w:rsidR="002E41AD" w:rsidRPr="002E41AD" w:rsidRDefault="002E41AD" w:rsidP="002E41AD">
      <w:pPr>
        <w:spacing w:line="276" w:lineRule="auto"/>
        <w:rPr>
          <w:rFonts w:ascii="Calibri" w:hAnsi="Calibri"/>
        </w:rPr>
      </w:pPr>
      <w:r w:rsidRPr="002E41AD">
        <w:rPr>
          <w:rFonts w:ascii="Calibri" w:hAnsi="Calibri"/>
        </w:rPr>
        <w:t xml:space="preserve">The mark of a tenacious faith is somebody who can get back up. They get fouled, they get hacked, smacked going into the hole. But guess what they do? They keep driving. They keep rebounding. They keep shooting. They keep working. They keep praying. They keep believing God. They keep worshiping. They refocus on that future. </w:t>
      </w:r>
    </w:p>
    <w:p w14:paraId="7BFB2729" w14:textId="77777777" w:rsidR="002E41AD" w:rsidRPr="002E41AD" w:rsidRDefault="002E41AD" w:rsidP="002E41AD">
      <w:pPr>
        <w:spacing w:line="276" w:lineRule="auto"/>
        <w:rPr>
          <w:rFonts w:ascii="Calibri" w:hAnsi="Calibri"/>
        </w:rPr>
      </w:pPr>
    </w:p>
    <w:p w14:paraId="6D1A54E4" w14:textId="77777777" w:rsidR="002E41AD" w:rsidRPr="002E41AD" w:rsidRDefault="002E41AD" w:rsidP="002E41AD">
      <w:pPr>
        <w:spacing w:line="276" w:lineRule="auto"/>
        <w:rPr>
          <w:rFonts w:ascii="Calibri" w:hAnsi="Calibri"/>
        </w:rPr>
      </w:pPr>
      <w:r w:rsidRPr="002E41AD">
        <w:rPr>
          <w:rFonts w:ascii="Calibri" w:hAnsi="Calibri"/>
        </w:rPr>
        <w:t>But God also wants us to:</w:t>
      </w:r>
    </w:p>
    <w:p w14:paraId="2637988E" w14:textId="77777777" w:rsidR="002E41AD" w:rsidRPr="002E41AD" w:rsidRDefault="002E41AD" w:rsidP="002E41AD">
      <w:pPr>
        <w:spacing w:line="276" w:lineRule="auto"/>
        <w:rPr>
          <w:rFonts w:ascii="Calibri" w:hAnsi="Calibri"/>
        </w:rPr>
      </w:pPr>
    </w:p>
    <w:p w14:paraId="3DE43E74" w14:textId="77777777" w:rsidR="002E41AD" w:rsidRPr="002E41AD" w:rsidRDefault="002E41AD" w:rsidP="002E41AD">
      <w:pPr>
        <w:spacing w:line="276" w:lineRule="auto"/>
        <w:rPr>
          <w:rFonts w:ascii="Calibri" w:hAnsi="Calibri"/>
          <w:b/>
          <w:bCs/>
        </w:rPr>
      </w:pPr>
      <w:r w:rsidRPr="002E41AD">
        <w:rPr>
          <w:rFonts w:ascii="Calibri" w:hAnsi="Calibri"/>
          <w:b/>
          <w:bCs/>
        </w:rPr>
        <w:t>3. Act in the present.</w:t>
      </w:r>
    </w:p>
    <w:p w14:paraId="783CAAD3" w14:textId="77777777" w:rsidR="002E41AD" w:rsidRPr="002E41AD" w:rsidRDefault="002E41AD" w:rsidP="002E41AD">
      <w:pPr>
        <w:spacing w:line="276" w:lineRule="auto"/>
        <w:rPr>
          <w:rFonts w:ascii="Calibri" w:hAnsi="Calibri"/>
          <w:b/>
          <w:bCs/>
        </w:rPr>
      </w:pPr>
    </w:p>
    <w:p w14:paraId="4A7253D1" w14:textId="77777777" w:rsidR="002E41AD" w:rsidRPr="002E41AD" w:rsidRDefault="002E41AD" w:rsidP="002E41AD">
      <w:pPr>
        <w:spacing w:line="276" w:lineRule="auto"/>
        <w:rPr>
          <w:rFonts w:ascii="Calibri" w:hAnsi="Calibri"/>
        </w:rPr>
      </w:pPr>
      <w:r w:rsidRPr="002E41AD">
        <w:rPr>
          <w:rFonts w:ascii="Calibri" w:hAnsi="Calibri"/>
        </w:rPr>
        <w:t xml:space="preserve">In chapter 7, God doesn't direct the first attack. We can look at this and say it was the sin of </w:t>
      </w:r>
      <w:proofErr w:type="spellStart"/>
      <w:r w:rsidRPr="002E41AD">
        <w:rPr>
          <w:rFonts w:ascii="Calibri" w:hAnsi="Calibri"/>
        </w:rPr>
        <w:t>Achan</w:t>
      </w:r>
      <w:proofErr w:type="spellEnd"/>
      <w:r w:rsidRPr="002E41AD">
        <w:rPr>
          <w:rFonts w:ascii="Calibri" w:hAnsi="Calibri"/>
        </w:rPr>
        <w:t xml:space="preserve">, and that's true. But God is not mentioned anywhere in the first attack. In the second attack, God gives specific instruction. I mentioned last week that every battle in the book of Joshua, God has a different plan. Isn’t that beautiful? </w:t>
      </w:r>
    </w:p>
    <w:p w14:paraId="1F0659CF" w14:textId="77777777" w:rsidR="002E41AD" w:rsidRPr="002E41AD" w:rsidRDefault="002E41AD" w:rsidP="002E41AD">
      <w:pPr>
        <w:spacing w:line="276" w:lineRule="auto"/>
        <w:rPr>
          <w:rFonts w:ascii="Calibri" w:hAnsi="Calibri"/>
        </w:rPr>
      </w:pPr>
    </w:p>
    <w:p w14:paraId="51B02EB8" w14:textId="77777777" w:rsidR="002E41AD" w:rsidRPr="002E41AD" w:rsidRDefault="002E41AD" w:rsidP="002E41AD">
      <w:pPr>
        <w:spacing w:line="276" w:lineRule="auto"/>
        <w:rPr>
          <w:rFonts w:ascii="Calibri" w:hAnsi="Calibri"/>
        </w:rPr>
      </w:pPr>
      <w:proofErr w:type="gramStart"/>
      <w:r w:rsidRPr="002E41AD">
        <w:rPr>
          <w:rFonts w:ascii="Calibri" w:hAnsi="Calibri"/>
        </w:rPr>
        <w:t>So</w:t>
      </w:r>
      <w:proofErr w:type="gramEnd"/>
      <w:r w:rsidRPr="002E41AD">
        <w:rPr>
          <w:rFonts w:ascii="Calibri" w:hAnsi="Calibri"/>
        </w:rPr>
        <w:t xml:space="preserve"> they marched around the walls of Jericho. That was God's plan there. At the second battle of Ai, they set an ambush behind the city. God is a creative God. Did you know God has more solutions to your problems than you can even imagine? He could fix your problem. He could do this, He could lead you over here, He could do something around the back, He's got the hook shot. God has all that. He has so many options. God is a creative God.</w:t>
      </w:r>
    </w:p>
    <w:p w14:paraId="6EFD1E7C" w14:textId="77777777" w:rsidR="002E41AD" w:rsidRPr="002E41AD" w:rsidRDefault="002E41AD" w:rsidP="002E41AD">
      <w:pPr>
        <w:spacing w:line="276" w:lineRule="auto"/>
        <w:rPr>
          <w:rFonts w:ascii="Calibri" w:hAnsi="Calibri"/>
        </w:rPr>
      </w:pPr>
    </w:p>
    <w:p w14:paraId="7F876C7C" w14:textId="77777777" w:rsidR="002E41AD" w:rsidRPr="002E41AD" w:rsidRDefault="002E41AD" w:rsidP="002E41AD">
      <w:pPr>
        <w:spacing w:line="276" w:lineRule="auto"/>
        <w:rPr>
          <w:rFonts w:ascii="Calibri" w:hAnsi="Calibri"/>
        </w:rPr>
      </w:pPr>
      <w:r w:rsidRPr="002E41AD">
        <w:rPr>
          <w:rFonts w:ascii="Calibri" w:hAnsi="Calibri"/>
        </w:rPr>
        <w:t xml:space="preserve">The reason that God used all these different methods, strategies, and so forth was because God wants us to learn to trust Him, not a formula. God wants you to know Him, not just “let me check these three boxes and fill in this blank.” God is not a vending machine. God wants us to </w:t>
      </w:r>
      <w:r w:rsidRPr="002E41AD">
        <w:rPr>
          <w:rFonts w:ascii="Calibri" w:hAnsi="Calibri"/>
        </w:rPr>
        <w:lastRenderedPageBreak/>
        <w:t xml:space="preserve">walk with Him. When we walk with Him, God will give us instructions today and marching orders for us to act on. </w:t>
      </w:r>
      <w:proofErr w:type="gramStart"/>
      <w:r w:rsidRPr="002E41AD">
        <w:rPr>
          <w:rFonts w:ascii="Calibri" w:hAnsi="Calibri"/>
        </w:rPr>
        <w:t>So</w:t>
      </w:r>
      <w:proofErr w:type="gramEnd"/>
      <w:r w:rsidRPr="002E41AD">
        <w:rPr>
          <w:rFonts w:ascii="Calibri" w:hAnsi="Calibri"/>
        </w:rPr>
        <w:t xml:space="preserve"> we act in the present. </w:t>
      </w:r>
    </w:p>
    <w:p w14:paraId="0959D18D" w14:textId="77777777" w:rsidR="002E41AD" w:rsidRPr="002E41AD" w:rsidRDefault="002E41AD" w:rsidP="002E41AD">
      <w:pPr>
        <w:spacing w:line="276" w:lineRule="auto"/>
        <w:rPr>
          <w:rFonts w:ascii="Calibri" w:hAnsi="Calibri"/>
        </w:rPr>
      </w:pPr>
    </w:p>
    <w:p w14:paraId="55C8D57A" w14:textId="77777777" w:rsidR="002E41AD" w:rsidRPr="002E41AD" w:rsidRDefault="002E41AD" w:rsidP="002E41AD">
      <w:pPr>
        <w:spacing w:line="276" w:lineRule="auto"/>
        <w:rPr>
          <w:rFonts w:ascii="Calibri" w:hAnsi="Calibri"/>
        </w:rPr>
      </w:pPr>
      <w:r w:rsidRPr="002E41AD">
        <w:rPr>
          <w:rFonts w:ascii="Calibri" w:hAnsi="Calibri"/>
        </w:rPr>
        <w:t xml:space="preserve">Now, sometimes God has an old plan. Sometimes God has a new plan. I'm sure that if God wanted the Israelites to do what they had done at Jericho, He would have given them the instructions that were in accordance with that. But He didn't do that. He said, “No, I’ve got another idea.” </w:t>
      </w:r>
    </w:p>
    <w:p w14:paraId="14B29F8F" w14:textId="77777777" w:rsidR="002E41AD" w:rsidRPr="002E41AD" w:rsidRDefault="002E41AD" w:rsidP="002E41AD">
      <w:pPr>
        <w:spacing w:line="276" w:lineRule="auto"/>
        <w:rPr>
          <w:rFonts w:ascii="Calibri" w:hAnsi="Calibri"/>
        </w:rPr>
      </w:pPr>
    </w:p>
    <w:p w14:paraId="239FFC8E" w14:textId="77777777" w:rsidR="002E41AD" w:rsidRPr="002E41AD" w:rsidRDefault="002E41AD" w:rsidP="002E41AD">
      <w:pPr>
        <w:spacing w:line="276" w:lineRule="auto"/>
        <w:rPr>
          <w:rFonts w:ascii="Calibri" w:hAnsi="Calibri"/>
        </w:rPr>
      </w:pPr>
      <w:proofErr w:type="gramStart"/>
      <w:r w:rsidRPr="002E41AD">
        <w:rPr>
          <w:rFonts w:ascii="Calibri" w:hAnsi="Calibri"/>
        </w:rPr>
        <w:t>So</w:t>
      </w:r>
      <w:proofErr w:type="gramEnd"/>
      <w:r w:rsidRPr="002E41AD">
        <w:rPr>
          <w:rFonts w:ascii="Calibri" w:hAnsi="Calibri"/>
        </w:rPr>
        <w:t xml:space="preserve"> here's what they did at the battle of Ai. They sent a little band of guys, kind of like the first battle, they ran up to the city gates. They're like, “Nanny </w:t>
      </w:r>
      <w:proofErr w:type="spellStart"/>
      <w:r w:rsidRPr="002E41AD">
        <w:rPr>
          <w:rFonts w:ascii="Calibri" w:hAnsi="Calibri"/>
        </w:rPr>
        <w:t>nanny</w:t>
      </w:r>
      <w:proofErr w:type="spellEnd"/>
      <w:r w:rsidRPr="002E41AD">
        <w:rPr>
          <w:rFonts w:ascii="Calibri" w:hAnsi="Calibri"/>
        </w:rPr>
        <w:t xml:space="preserve">, boo </w:t>
      </w:r>
      <w:proofErr w:type="spellStart"/>
      <w:r w:rsidRPr="002E41AD">
        <w:rPr>
          <w:rFonts w:ascii="Calibri" w:hAnsi="Calibri"/>
        </w:rPr>
        <w:t>boo</w:t>
      </w:r>
      <w:proofErr w:type="spellEnd"/>
      <w:r w:rsidRPr="002E41AD">
        <w:rPr>
          <w:rFonts w:ascii="Calibri" w:hAnsi="Calibri"/>
        </w:rPr>
        <w:t xml:space="preserve">. Your mama this….” They turned around and ran off. And then </w:t>
      </w:r>
      <w:proofErr w:type="gramStart"/>
      <w:r w:rsidRPr="002E41AD">
        <w:rPr>
          <w:rFonts w:ascii="Calibri" w:hAnsi="Calibri"/>
        </w:rPr>
        <w:t>all of</w:t>
      </w:r>
      <w:proofErr w:type="gramEnd"/>
      <w:r w:rsidRPr="002E41AD">
        <w:rPr>
          <w:rFonts w:ascii="Calibri" w:hAnsi="Calibri"/>
        </w:rPr>
        <w:t xml:space="preserve"> the armies of Ai are chasing them. They didn't leave one dude in the whole city. They’re like, “We're going for the jugular. We took them down the first time. We're going to get them the second time.” The Israelites get them away from the city. Joshua brings in thousands of troops from behind the city, they come in, they burn the city down. Then </w:t>
      </w:r>
      <w:proofErr w:type="gramStart"/>
      <w:r w:rsidRPr="002E41AD">
        <w:rPr>
          <w:rFonts w:ascii="Calibri" w:hAnsi="Calibri"/>
        </w:rPr>
        <w:t>all of a sudden</w:t>
      </w:r>
      <w:proofErr w:type="gramEnd"/>
      <w:r w:rsidRPr="002E41AD">
        <w:rPr>
          <w:rFonts w:ascii="Calibri" w:hAnsi="Calibri"/>
        </w:rPr>
        <w:t xml:space="preserve">, when all the soldiers see, “Oh, there's smoke,” they turn around, they start running back to the city. They are squashed in between the forces that are in the city and the ones that they were pursuing, and they're wiped out. What a strategy. Only in the genius of God. </w:t>
      </w:r>
    </w:p>
    <w:p w14:paraId="4BA891A0" w14:textId="77777777" w:rsidR="002E41AD" w:rsidRPr="002E41AD" w:rsidRDefault="002E41AD" w:rsidP="002E41AD">
      <w:pPr>
        <w:spacing w:line="276" w:lineRule="auto"/>
        <w:rPr>
          <w:rFonts w:ascii="Calibri" w:hAnsi="Calibri"/>
        </w:rPr>
      </w:pPr>
    </w:p>
    <w:p w14:paraId="1CE79040" w14:textId="77777777" w:rsidR="002E41AD" w:rsidRPr="002E41AD" w:rsidRDefault="002E41AD" w:rsidP="002E41AD">
      <w:pPr>
        <w:spacing w:line="276" w:lineRule="auto"/>
        <w:rPr>
          <w:rFonts w:ascii="Calibri" w:hAnsi="Calibri"/>
        </w:rPr>
      </w:pPr>
      <w:r w:rsidRPr="002E41AD">
        <w:rPr>
          <w:rFonts w:ascii="Calibri" w:hAnsi="Calibri"/>
        </w:rPr>
        <w:t xml:space="preserve">Act in the present. Sometimes God says, “Do exactly what you did before.” Sometimes God says, “Do something new.” </w:t>
      </w:r>
    </w:p>
    <w:p w14:paraId="7A95BB04" w14:textId="77777777" w:rsidR="002E41AD" w:rsidRPr="002E41AD" w:rsidRDefault="002E41AD" w:rsidP="002E41AD">
      <w:pPr>
        <w:spacing w:line="276" w:lineRule="auto"/>
        <w:rPr>
          <w:rFonts w:ascii="Calibri" w:hAnsi="Calibri"/>
        </w:rPr>
      </w:pPr>
    </w:p>
    <w:p w14:paraId="5D348B80" w14:textId="77777777" w:rsidR="002E41AD" w:rsidRPr="002E41AD" w:rsidRDefault="002E41AD" w:rsidP="002E41AD">
      <w:pPr>
        <w:spacing w:line="276" w:lineRule="auto"/>
        <w:rPr>
          <w:rFonts w:ascii="Calibri" w:hAnsi="Calibri"/>
        </w:rPr>
      </w:pPr>
      <w:r w:rsidRPr="002E41AD">
        <w:rPr>
          <w:rFonts w:ascii="Calibri" w:hAnsi="Calibri"/>
        </w:rPr>
        <w:t xml:space="preserve">Some of you are in a stage in your life you're doing something new. It’s uncomfortable because you're like, “I've never been here before. I've never done this before. I don't know what to do.” Remember this: You're following the Lord. You're never going to be closer to the Lord than you are when you're doing something that requires total dependence and complete trust in Him. Act in the present. </w:t>
      </w:r>
    </w:p>
    <w:p w14:paraId="43D8A1DD" w14:textId="77777777" w:rsidR="002E41AD" w:rsidRPr="002E41AD" w:rsidRDefault="002E41AD" w:rsidP="002E41AD">
      <w:pPr>
        <w:spacing w:line="276" w:lineRule="auto"/>
        <w:rPr>
          <w:rFonts w:ascii="Calibri" w:hAnsi="Calibri"/>
        </w:rPr>
      </w:pPr>
    </w:p>
    <w:p w14:paraId="68C6787E" w14:textId="77777777" w:rsidR="002E41AD" w:rsidRPr="002E41AD" w:rsidRDefault="002E41AD" w:rsidP="002E41AD">
      <w:pPr>
        <w:spacing w:line="276" w:lineRule="auto"/>
        <w:rPr>
          <w:rFonts w:ascii="Calibri" w:hAnsi="Calibri"/>
        </w:rPr>
      </w:pPr>
      <w:r w:rsidRPr="002E41AD">
        <w:rPr>
          <w:rFonts w:ascii="Calibri" w:hAnsi="Calibri"/>
        </w:rPr>
        <w:t xml:space="preserve">God has provided for our church in so many ways. I was thinking about that this week. As we're wrapping up our Shake the City building campaign and our project. God has just provided like crazy ways. Every season in our church, God has done something new and different. He really has. Wealthy people have given gifts to the church. Normal middle-class people have given faithful gifts to the church. Unexpected gifts. Things that people pledged to do three years ago. Faithful tithes and offerings. Just sometimes it's something that is so unusual and so amazing, and sometimes it's just the normal bread-and-butter kind of stuff. But God has used all of it for His glory. That's the God that we serve. </w:t>
      </w:r>
    </w:p>
    <w:p w14:paraId="2109787B" w14:textId="77777777" w:rsidR="002E41AD" w:rsidRPr="002E41AD" w:rsidRDefault="002E41AD" w:rsidP="002E41AD">
      <w:pPr>
        <w:spacing w:line="276" w:lineRule="auto"/>
        <w:rPr>
          <w:rFonts w:ascii="Calibri" w:hAnsi="Calibri"/>
        </w:rPr>
      </w:pPr>
    </w:p>
    <w:p w14:paraId="035FC015" w14:textId="77777777" w:rsidR="002E41AD" w:rsidRPr="002E41AD" w:rsidRDefault="002E41AD" w:rsidP="002E41AD">
      <w:pPr>
        <w:spacing w:line="276" w:lineRule="auto"/>
        <w:rPr>
          <w:rFonts w:ascii="Calibri" w:hAnsi="Calibri"/>
        </w:rPr>
      </w:pPr>
      <w:r w:rsidRPr="002E41AD">
        <w:rPr>
          <w:rFonts w:ascii="Calibri" w:hAnsi="Calibri"/>
        </w:rPr>
        <w:lastRenderedPageBreak/>
        <w:t xml:space="preserve">God is not limited by the things that limit us. He's God. Act in the present. </w:t>
      </w:r>
    </w:p>
    <w:p w14:paraId="0B589E5A" w14:textId="77777777" w:rsidR="002E41AD" w:rsidRPr="002E41AD" w:rsidRDefault="002E41AD" w:rsidP="002E41AD">
      <w:pPr>
        <w:spacing w:line="276" w:lineRule="auto"/>
        <w:rPr>
          <w:rFonts w:ascii="Calibri" w:hAnsi="Calibri"/>
        </w:rPr>
      </w:pPr>
    </w:p>
    <w:p w14:paraId="61BFA96D" w14:textId="77777777" w:rsidR="002E41AD" w:rsidRPr="002E41AD" w:rsidRDefault="002E41AD" w:rsidP="002E41AD">
      <w:pPr>
        <w:spacing w:line="276" w:lineRule="auto"/>
        <w:rPr>
          <w:rFonts w:ascii="Calibri" w:hAnsi="Calibri"/>
        </w:rPr>
      </w:pPr>
      <w:r w:rsidRPr="002E41AD">
        <w:rPr>
          <w:rFonts w:ascii="Calibri" w:hAnsi="Calibri"/>
        </w:rPr>
        <w:t xml:space="preserve">The first and the best went to God. But He says to the city of Ai, “Keep the plunder.” In Jericho, </w:t>
      </w:r>
      <w:proofErr w:type="gramStart"/>
      <w:r w:rsidRPr="002E41AD">
        <w:rPr>
          <w:rFonts w:ascii="Calibri" w:hAnsi="Calibri"/>
        </w:rPr>
        <w:t>all of</w:t>
      </w:r>
      <w:proofErr w:type="gramEnd"/>
      <w:r w:rsidRPr="002E41AD">
        <w:rPr>
          <w:rFonts w:ascii="Calibri" w:hAnsi="Calibri"/>
        </w:rPr>
        <w:t xml:space="preserve"> the resources went to the temple of God because the first always goes to God. But at Ai, He says, “You guys can keep whatever you want.” If </w:t>
      </w:r>
      <w:proofErr w:type="spellStart"/>
      <w:r w:rsidRPr="002E41AD">
        <w:rPr>
          <w:rFonts w:ascii="Calibri" w:hAnsi="Calibri"/>
        </w:rPr>
        <w:t>Achan</w:t>
      </w:r>
      <w:proofErr w:type="spellEnd"/>
      <w:r w:rsidRPr="002E41AD">
        <w:rPr>
          <w:rFonts w:ascii="Calibri" w:hAnsi="Calibri"/>
        </w:rPr>
        <w:t xml:space="preserve"> would have been smart, he would have realized he could have gotten one of those </w:t>
      </w:r>
      <w:proofErr w:type="gramStart"/>
      <w:r w:rsidRPr="002E41AD">
        <w:rPr>
          <w:rFonts w:ascii="Calibri" w:hAnsi="Calibri"/>
        </w:rPr>
        <w:t>really cool</w:t>
      </w:r>
      <w:proofErr w:type="gramEnd"/>
      <w:r w:rsidRPr="002E41AD">
        <w:rPr>
          <w:rFonts w:ascii="Calibri" w:hAnsi="Calibri"/>
        </w:rPr>
        <w:t xml:space="preserve"> coats at Ai for free and kept his life, rather than trying to hoard it all at Jericho. That's just for free today. Wow. He missed that.</w:t>
      </w:r>
    </w:p>
    <w:p w14:paraId="10D3A66C" w14:textId="77777777" w:rsidR="002E41AD" w:rsidRPr="002E41AD" w:rsidRDefault="002E41AD" w:rsidP="002E41AD">
      <w:pPr>
        <w:spacing w:line="276" w:lineRule="auto"/>
        <w:rPr>
          <w:rFonts w:ascii="Calibri" w:hAnsi="Calibri"/>
        </w:rPr>
      </w:pPr>
    </w:p>
    <w:p w14:paraId="22A43F53" w14:textId="77777777" w:rsidR="002E41AD" w:rsidRPr="002E41AD" w:rsidRDefault="002E41AD" w:rsidP="002E41AD">
      <w:pPr>
        <w:spacing w:line="276" w:lineRule="auto"/>
        <w:rPr>
          <w:rFonts w:ascii="Calibri" w:hAnsi="Calibri"/>
        </w:rPr>
      </w:pPr>
      <w:r w:rsidRPr="002E41AD">
        <w:rPr>
          <w:rFonts w:ascii="Calibri" w:hAnsi="Calibri"/>
        </w:rPr>
        <w:t>But we need to say to ourselves today, “God is doing something new.”</w:t>
      </w:r>
    </w:p>
    <w:p w14:paraId="121E0E93" w14:textId="77777777" w:rsidR="002E41AD" w:rsidRPr="002E41AD" w:rsidRDefault="002E41AD" w:rsidP="002E41AD">
      <w:pPr>
        <w:spacing w:line="276" w:lineRule="auto"/>
        <w:rPr>
          <w:rFonts w:ascii="Calibri" w:hAnsi="Calibri"/>
        </w:rPr>
      </w:pPr>
    </w:p>
    <w:p w14:paraId="2621D274" w14:textId="77777777" w:rsidR="002E41AD" w:rsidRPr="002E41AD" w:rsidRDefault="002E41AD" w:rsidP="002E41AD">
      <w:pPr>
        <w:spacing w:line="276" w:lineRule="auto"/>
        <w:rPr>
          <w:rFonts w:ascii="Calibri" w:hAnsi="Calibri"/>
        </w:rPr>
      </w:pPr>
      <w:r w:rsidRPr="002E41AD">
        <w:rPr>
          <w:rFonts w:ascii="Calibri" w:hAnsi="Calibri"/>
        </w:rPr>
        <w:t>“</w:t>
      </w:r>
      <w:proofErr w:type="gramStart"/>
      <w:r w:rsidRPr="002E41AD">
        <w:rPr>
          <w:rFonts w:ascii="Calibri" w:hAnsi="Calibri"/>
        </w:rPr>
        <w:t>So</w:t>
      </w:r>
      <w:proofErr w:type="gramEnd"/>
      <w:r w:rsidRPr="002E41AD">
        <w:rPr>
          <w:rFonts w:ascii="Calibri" w:hAnsi="Calibri"/>
        </w:rPr>
        <w:t xml:space="preserve"> Joshua and the whole military force set out to attack Ai. Joshua selected 30,000 fighting men and sent them out at night” (Joshua 8:3).</w:t>
      </w:r>
    </w:p>
    <w:p w14:paraId="7A9376B1" w14:textId="77777777" w:rsidR="002E41AD" w:rsidRPr="002E41AD" w:rsidRDefault="002E41AD" w:rsidP="002E41AD">
      <w:pPr>
        <w:spacing w:line="276" w:lineRule="auto"/>
        <w:rPr>
          <w:rFonts w:ascii="Calibri" w:hAnsi="Calibri"/>
        </w:rPr>
      </w:pPr>
    </w:p>
    <w:p w14:paraId="063D5A3E" w14:textId="77777777" w:rsidR="002E41AD" w:rsidRPr="002E41AD" w:rsidRDefault="002E41AD" w:rsidP="002E41AD">
      <w:pPr>
        <w:spacing w:line="276" w:lineRule="auto"/>
        <w:rPr>
          <w:rFonts w:ascii="Calibri" w:hAnsi="Calibri"/>
        </w:rPr>
      </w:pPr>
      <w:r w:rsidRPr="002E41AD">
        <w:rPr>
          <w:rFonts w:ascii="Calibri" w:hAnsi="Calibri"/>
        </w:rPr>
        <w:t xml:space="preserve">The first time they sent 3,000. When they sought God, they sent 30,000. God wants us to finish every action. God wants us to finish every single action. </w:t>
      </w:r>
    </w:p>
    <w:p w14:paraId="7ABBAC66" w14:textId="77777777" w:rsidR="002E41AD" w:rsidRPr="002E41AD" w:rsidRDefault="002E41AD" w:rsidP="002E41AD">
      <w:pPr>
        <w:spacing w:line="276" w:lineRule="auto"/>
        <w:rPr>
          <w:rFonts w:ascii="Calibri" w:hAnsi="Calibri"/>
        </w:rPr>
      </w:pPr>
    </w:p>
    <w:p w14:paraId="0CD1C7E2" w14:textId="77777777" w:rsidR="002E41AD" w:rsidRPr="002E41AD" w:rsidRDefault="002E41AD" w:rsidP="002E41AD">
      <w:pPr>
        <w:spacing w:line="276" w:lineRule="auto"/>
        <w:rPr>
          <w:rFonts w:ascii="Calibri" w:hAnsi="Calibri"/>
        </w:rPr>
      </w:pPr>
      <w:r w:rsidRPr="002E41AD">
        <w:rPr>
          <w:rFonts w:ascii="Calibri" w:hAnsi="Calibri"/>
        </w:rPr>
        <w:t>Look at this the commentary on what happened at Ai. “Joshua burned Ai and left it a permanent ruin, desolate to this day” (Joshua 8:28).</w:t>
      </w:r>
    </w:p>
    <w:p w14:paraId="66EDE245" w14:textId="77777777" w:rsidR="002E41AD" w:rsidRPr="002E41AD" w:rsidRDefault="002E41AD" w:rsidP="002E41AD">
      <w:pPr>
        <w:spacing w:line="276" w:lineRule="auto"/>
        <w:rPr>
          <w:rFonts w:ascii="Calibri" w:hAnsi="Calibri"/>
        </w:rPr>
      </w:pPr>
    </w:p>
    <w:p w14:paraId="4F0E619C" w14:textId="77777777" w:rsidR="002E41AD" w:rsidRPr="002E41AD" w:rsidRDefault="002E41AD" w:rsidP="002E41AD">
      <w:pPr>
        <w:spacing w:line="276" w:lineRule="auto"/>
        <w:rPr>
          <w:rFonts w:ascii="Calibri" w:hAnsi="Calibri"/>
        </w:rPr>
      </w:pPr>
      <w:r w:rsidRPr="002E41AD">
        <w:rPr>
          <w:rFonts w:ascii="Calibri" w:hAnsi="Calibri"/>
        </w:rPr>
        <w:t xml:space="preserve">I want to have a finisher spirit. I want to do everything that God has said to do. I want to finish everything that God has put before us. Don’t you? Yeah. I don't want to get halfway into it, half-hearted into it. I don't want to do half of what God said. I want to do </w:t>
      </w:r>
      <w:proofErr w:type="gramStart"/>
      <w:r w:rsidRPr="002E41AD">
        <w:rPr>
          <w:rFonts w:ascii="Calibri" w:hAnsi="Calibri"/>
        </w:rPr>
        <w:t>all of</w:t>
      </w:r>
      <w:proofErr w:type="gramEnd"/>
      <w:r w:rsidRPr="002E41AD">
        <w:rPr>
          <w:rFonts w:ascii="Calibri" w:hAnsi="Calibri"/>
        </w:rPr>
        <w:t xml:space="preserve"> what God said. I want to finish it all. I want to finish it. </w:t>
      </w:r>
      <w:proofErr w:type="gramStart"/>
      <w:r w:rsidRPr="002E41AD">
        <w:rPr>
          <w:rFonts w:ascii="Calibri" w:hAnsi="Calibri"/>
        </w:rPr>
        <w:t>So</w:t>
      </w:r>
      <w:proofErr w:type="gramEnd"/>
      <w:r w:rsidRPr="002E41AD">
        <w:rPr>
          <w:rFonts w:ascii="Calibri" w:hAnsi="Calibri"/>
        </w:rPr>
        <w:t xml:space="preserve"> finish every action. </w:t>
      </w:r>
    </w:p>
    <w:p w14:paraId="75C370C4" w14:textId="77777777" w:rsidR="002E41AD" w:rsidRPr="002E41AD" w:rsidRDefault="002E41AD" w:rsidP="002E41AD">
      <w:pPr>
        <w:spacing w:line="276" w:lineRule="auto"/>
        <w:rPr>
          <w:rFonts w:ascii="Calibri" w:hAnsi="Calibri"/>
        </w:rPr>
      </w:pPr>
    </w:p>
    <w:p w14:paraId="65C9F9E6" w14:textId="77777777" w:rsidR="002E41AD" w:rsidRPr="002E41AD" w:rsidRDefault="002E41AD" w:rsidP="002E41AD">
      <w:pPr>
        <w:spacing w:line="276" w:lineRule="auto"/>
        <w:rPr>
          <w:rFonts w:ascii="Calibri" w:hAnsi="Calibri"/>
        </w:rPr>
      </w:pPr>
      <w:r w:rsidRPr="002E41AD">
        <w:rPr>
          <w:rFonts w:ascii="Calibri" w:hAnsi="Calibri"/>
        </w:rPr>
        <w:t xml:space="preserve">Don't see your life as a series of successes and failures. See your life as one narrative where you're constantly learning and growing. Sometimes you </w:t>
      </w:r>
      <w:proofErr w:type="gramStart"/>
      <w:r w:rsidRPr="002E41AD">
        <w:rPr>
          <w:rFonts w:ascii="Calibri" w:hAnsi="Calibri"/>
        </w:rPr>
        <w:t>have to</w:t>
      </w:r>
      <w:proofErr w:type="gramEnd"/>
      <w:r w:rsidRPr="002E41AD">
        <w:rPr>
          <w:rFonts w:ascii="Calibri" w:hAnsi="Calibri"/>
        </w:rPr>
        <w:t xml:space="preserve"> go back before you can go forward. Sometimes you </w:t>
      </w:r>
      <w:proofErr w:type="gramStart"/>
      <w:r w:rsidRPr="002E41AD">
        <w:rPr>
          <w:rFonts w:ascii="Calibri" w:hAnsi="Calibri"/>
        </w:rPr>
        <w:t>have to</w:t>
      </w:r>
      <w:proofErr w:type="gramEnd"/>
      <w:r w:rsidRPr="002E41AD">
        <w:rPr>
          <w:rFonts w:ascii="Calibri" w:hAnsi="Calibri"/>
        </w:rPr>
        <w:t xml:space="preserve"> miss a shot before you can get the rebound. Sometimes you </w:t>
      </w:r>
      <w:proofErr w:type="gramStart"/>
      <w:r w:rsidRPr="002E41AD">
        <w:rPr>
          <w:rFonts w:ascii="Calibri" w:hAnsi="Calibri"/>
        </w:rPr>
        <w:t>have to</w:t>
      </w:r>
      <w:proofErr w:type="gramEnd"/>
      <w:r w:rsidRPr="002E41AD">
        <w:rPr>
          <w:rFonts w:ascii="Calibri" w:hAnsi="Calibri"/>
        </w:rPr>
        <w:t xml:space="preserve"> have a loss before you can have a victory. </w:t>
      </w:r>
    </w:p>
    <w:p w14:paraId="1084DF93" w14:textId="77777777" w:rsidR="002E41AD" w:rsidRPr="002E41AD" w:rsidRDefault="002E41AD" w:rsidP="002E41AD">
      <w:pPr>
        <w:spacing w:line="276" w:lineRule="auto"/>
        <w:rPr>
          <w:rFonts w:ascii="Calibri" w:hAnsi="Calibri"/>
        </w:rPr>
      </w:pPr>
    </w:p>
    <w:p w14:paraId="5481B6E9" w14:textId="77777777" w:rsidR="002E41AD" w:rsidRPr="002E41AD" w:rsidRDefault="002E41AD" w:rsidP="002E41AD">
      <w:pPr>
        <w:spacing w:line="276" w:lineRule="auto"/>
        <w:rPr>
          <w:rFonts w:ascii="Calibri" w:hAnsi="Calibri"/>
        </w:rPr>
      </w:pPr>
      <w:r w:rsidRPr="002E41AD">
        <w:rPr>
          <w:rFonts w:ascii="Calibri" w:hAnsi="Calibri"/>
        </w:rPr>
        <w:t xml:space="preserve">So, we look back. We learn from the past. We deal with the past. We dream and work towards the future. But we act in the present. And we turn the place of defeat into the place of victory. </w:t>
      </w:r>
    </w:p>
    <w:p w14:paraId="0F52DE71" w14:textId="77777777" w:rsidR="002E41AD" w:rsidRPr="002E41AD" w:rsidRDefault="002E41AD" w:rsidP="002E41AD">
      <w:pPr>
        <w:spacing w:line="276" w:lineRule="auto"/>
        <w:rPr>
          <w:rFonts w:ascii="Calibri" w:hAnsi="Calibri"/>
        </w:rPr>
      </w:pPr>
    </w:p>
    <w:p w14:paraId="792C47B3" w14:textId="77777777" w:rsidR="002E41AD" w:rsidRPr="002E41AD" w:rsidRDefault="002E41AD" w:rsidP="002E41AD">
      <w:pPr>
        <w:spacing w:line="276" w:lineRule="auto"/>
        <w:rPr>
          <w:rFonts w:ascii="Calibri" w:hAnsi="Calibri"/>
        </w:rPr>
      </w:pPr>
      <w:r w:rsidRPr="002E41AD">
        <w:rPr>
          <w:rFonts w:ascii="Calibri" w:hAnsi="Calibri"/>
        </w:rPr>
        <w:t>See, where you have been defeated can be the place of victory. Did you know that? If you've been through a season in your life where your faith has been rattled, guess what? Where you have been defeated can be the place of victory. The place of Ai was the place of loss, but it was the place of the grace of God, the power of God too.</w:t>
      </w:r>
    </w:p>
    <w:p w14:paraId="32C79623" w14:textId="77777777" w:rsidR="002E41AD" w:rsidRPr="002E41AD" w:rsidRDefault="002E41AD" w:rsidP="002E41AD">
      <w:pPr>
        <w:spacing w:line="276" w:lineRule="auto"/>
        <w:rPr>
          <w:rFonts w:ascii="Calibri" w:hAnsi="Calibri"/>
        </w:rPr>
      </w:pPr>
    </w:p>
    <w:p w14:paraId="2DD79D26" w14:textId="77777777" w:rsidR="002E41AD" w:rsidRPr="002E41AD" w:rsidRDefault="002E41AD" w:rsidP="002E41AD">
      <w:pPr>
        <w:spacing w:line="276" w:lineRule="auto"/>
        <w:rPr>
          <w:rFonts w:ascii="Calibri" w:hAnsi="Calibri"/>
        </w:rPr>
      </w:pPr>
      <w:r w:rsidRPr="002E41AD">
        <w:rPr>
          <w:rFonts w:ascii="Calibri" w:hAnsi="Calibri"/>
        </w:rPr>
        <w:lastRenderedPageBreak/>
        <w:t xml:space="preserve">if your marriage has struggled in the past, guess what? The place of defeat can become the place of victory. Where you have struggled the most can many times become the place where you have the greatest opportunity. </w:t>
      </w:r>
      <w:proofErr w:type="gramStart"/>
      <w:r w:rsidRPr="002E41AD">
        <w:rPr>
          <w:rFonts w:ascii="Calibri" w:hAnsi="Calibri"/>
        </w:rPr>
        <w:t>So</w:t>
      </w:r>
      <w:proofErr w:type="gramEnd"/>
      <w:r w:rsidRPr="002E41AD">
        <w:rPr>
          <w:rFonts w:ascii="Calibri" w:hAnsi="Calibri"/>
        </w:rPr>
        <w:t xml:space="preserve"> act in the present. </w:t>
      </w:r>
    </w:p>
    <w:p w14:paraId="43B48BE1" w14:textId="77777777" w:rsidR="002E41AD" w:rsidRPr="002E41AD" w:rsidRDefault="002E41AD" w:rsidP="002E41AD">
      <w:pPr>
        <w:spacing w:line="276" w:lineRule="auto"/>
        <w:rPr>
          <w:rFonts w:ascii="Calibri" w:hAnsi="Calibri"/>
        </w:rPr>
      </w:pPr>
    </w:p>
    <w:p w14:paraId="0066FEC0" w14:textId="77777777" w:rsidR="002E41AD" w:rsidRPr="002E41AD" w:rsidRDefault="002E41AD" w:rsidP="002E41AD">
      <w:pPr>
        <w:spacing w:line="276" w:lineRule="auto"/>
        <w:rPr>
          <w:rFonts w:ascii="Calibri" w:hAnsi="Calibri"/>
        </w:rPr>
      </w:pPr>
      <w:r w:rsidRPr="002E41AD">
        <w:rPr>
          <w:rFonts w:ascii="Calibri" w:hAnsi="Calibri"/>
        </w:rPr>
        <w:t xml:space="preserve">When I was in high school, I was working on my research paper as a sophomore in high school. My mom read my first draft and she was like, “This is so terrible, I need to hire a tutor for you.” </w:t>
      </w:r>
      <w:proofErr w:type="gramStart"/>
      <w:r w:rsidRPr="002E41AD">
        <w:rPr>
          <w:rFonts w:ascii="Calibri" w:hAnsi="Calibri"/>
        </w:rPr>
        <w:t>So</w:t>
      </w:r>
      <w:proofErr w:type="gramEnd"/>
      <w:r w:rsidRPr="002E41AD">
        <w:rPr>
          <w:rFonts w:ascii="Calibri" w:hAnsi="Calibri"/>
        </w:rPr>
        <w:t xml:space="preserve"> my mom went and hired the best English teacher at our school. Honestly, I think the teacher wrote pretty much the whole paper. I got an A on the paper. But the teacher said to my mom, “Ryan is such a terrible writer that he will never graduate college. I mean, this is awful. This is so bad.” I'm dyslexic, so writing and all that stuff is bad. </w:t>
      </w:r>
    </w:p>
    <w:p w14:paraId="0A47AE38" w14:textId="77777777" w:rsidR="002E41AD" w:rsidRPr="002E41AD" w:rsidRDefault="002E41AD" w:rsidP="002E41AD">
      <w:pPr>
        <w:spacing w:line="276" w:lineRule="auto"/>
        <w:rPr>
          <w:rFonts w:ascii="Calibri" w:hAnsi="Calibri"/>
        </w:rPr>
      </w:pPr>
    </w:p>
    <w:p w14:paraId="7AF36319" w14:textId="77777777" w:rsidR="002E41AD" w:rsidRPr="002E41AD" w:rsidRDefault="002E41AD" w:rsidP="002E41AD">
      <w:pPr>
        <w:spacing w:line="276" w:lineRule="auto"/>
        <w:rPr>
          <w:rFonts w:ascii="Calibri" w:hAnsi="Calibri"/>
        </w:rPr>
      </w:pPr>
      <w:r w:rsidRPr="002E41AD">
        <w:rPr>
          <w:rFonts w:ascii="Calibri" w:hAnsi="Calibri"/>
        </w:rPr>
        <w:t xml:space="preserve">Now, I'm thankful to God my mom didn't tell me that till I got my bachelor's degree. That was some parental wisdom that was going on with Mom. </w:t>
      </w:r>
      <w:proofErr w:type="gramStart"/>
      <w:r w:rsidRPr="002E41AD">
        <w:rPr>
          <w:rFonts w:ascii="Calibri" w:hAnsi="Calibri"/>
        </w:rPr>
        <w:t>So</w:t>
      </w:r>
      <w:proofErr w:type="gramEnd"/>
      <w:r w:rsidRPr="002E41AD">
        <w:rPr>
          <w:rFonts w:ascii="Calibri" w:hAnsi="Calibri"/>
        </w:rPr>
        <w:t xml:space="preserve"> I did graduate college. I just figured out I needed to have a girlfriend that was a journalism major that could edit my papers. That was kind of the main thing. But that's another sermon for another time. I went on, I got a master's degree, I'm almost finished with my doctorate. I write every single day. I write devotionals, I write letters, I write resources. I write sermons, for crying out loud. I got a term paper that's due every Sunday morning at 9:30. I've been told that my writing is almost as good as my jump shot. I don't know if it's true or not, but maybe it is. </w:t>
      </w:r>
    </w:p>
    <w:p w14:paraId="662DAC9B" w14:textId="77777777" w:rsidR="002E41AD" w:rsidRPr="002E41AD" w:rsidRDefault="002E41AD" w:rsidP="002E41AD">
      <w:pPr>
        <w:spacing w:line="276" w:lineRule="auto"/>
        <w:rPr>
          <w:rFonts w:ascii="Calibri" w:hAnsi="Calibri"/>
        </w:rPr>
      </w:pPr>
    </w:p>
    <w:p w14:paraId="0143B504" w14:textId="77777777" w:rsidR="002E41AD" w:rsidRPr="002E41AD" w:rsidRDefault="002E41AD" w:rsidP="002E41AD">
      <w:pPr>
        <w:spacing w:line="276" w:lineRule="auto"/>
        <w:rPr>
          <w:rFonts w:ascii="Calibri" w:hAnsi="Calibri"/>
        </w:rPr>
      </w:pPr>
      <w:r w:rsidRPr="002E41AD">
        <w:rPr>
          <w:rFonts w:ascii="Calibri" w:hAnsi="Calibri"/>
        </w:rPr>
        <w:t xml:space="preserve">The place of defeat can become the place of victory. Don't let other people's commentary on your life, let the past be the only commentary on your life. Because God will lead you to rebound and to put up that second shot. He will. He'll lead you to rebound and put up that second shot. </w:t>
      </w:r>
    </w:p>
    <w:p w14:paraId="1D8413DA" w14:textId="77777777" w:rsidR="002E41AD" w:rsidRPr="002E41AD" w:rsidRDefault="002E41AD" w:rsidP="002E41AD">
      <w:pPr>
        <w:spacing w:line="276" w:lineRule="auto"/>
        <w:rPr>
          <w:rFonts w:ascii="Calibri" w:hAnsi="Calibri"/>
        </w:rPr>
      </w:pPr>
    </w:p>
    <w:p w14:paraId="6EFA4AEA" w14:textId="77777777" w:rsidR="002E41AD" w:rsidRPr="002E41AD" w:rsidRDefault="002E41AD" w:rsidP="002E41AD">
      <w:pPr>
        <w:spacing w:line="276" w:lineRule="auto"/>
        <w:rPr>
          <w:rFonts w:ascii="Calibri" w:hAnsi="Calibri"/>
          <w:i/>
          <w:iCs/>
        </w:rPr>
      </w:pPr>
      <w:r w:rsidRPr="002E41AD">
        <w:rPr>
          <w:rFonts w:ascii="Calibri" w:hAnsi="Calibri"/>
          <w:i/>
          <w:iCs/>
        </w:rPr>
        <w:t>[Pastor shoots baskets through the end of the sermon.]</w:t>
      </w:r>
    </w:p>
    <w:p w14:paraId="1318EB9C" w14:textId="77777777" w:rsidR="002E41AD" w:rsidRPr="002E41AD" w:rsidRDefault="002E41AD" w:rsidP="002E41AD">
      <w:pPr>
        <w:spacing w:line="276" w:lineRule="auto"/>
        <w:rPr>
          <w:rFonts w:ascii="Calibri" w:hAnsi="Calibri"/>
        </w:rPr>
      </w:pPr>
    </w:p>
    <w:p w14:paraId="3E136D74" w14:textId="77777777" w:rsidR="002E41AD" w:rsidRPr="002E41AD" w:rsidRDefault="002E41AD" w:rsidP="002E41AD">
      <w:pPr>
        <w:spacing w:line="276" w:lineRule="auto"/>
        <w:rPr>
          <w:rFonts w:ascii="Calibri" w:hAnsi="Calibri"/>
        </w:rPr>
      </w:pPr>
      <w:proofErr w:type="gramStart"/>
      <w:r w:rsidRPr="002E41AD">
        <w:rPr>
          <w:rFonts w:ascii="Calibri" w:hAnsi="Calibri"/>
        </w:rPr>
        <w:t>So</w:t>
      </w:r>
      <w:proofErr w:type="gramEnd"/>
      <w:r w:rsidRPr="002E41AD">
        <w:rPr>
          <w:rFonts w:ascii="Calibri" w:hAnsi="Calibri"/>
        </w:rPr>
        <w:t xml:space="preserve"> God wants us to keep shooting, and to keep shooting, and to keep shooting. </w:t>
      </w:r>
    </w:p>
    <w:p w14:paraId="0A5AD44F" w14:textId="77777777" w:rsidR="002E41AD" w:rsidRPr="002E41AD" w:rsidRDefault="002E41AD" w:rsidP="002E41AD">
      <w:pPr>
        <w:spacing w:line="276" w:lineRule="auto"/>
        <w:rPr>
          <w:rFonts w:ascii="Calibri" w:hAnsi="Calibri"/>
        </w:rPr>
      </w:pPr>
    </w:p>
    <w:p w14:paraId="598F9405" w14:textId="77777777" w:rsidR="002E41AD" w:rsidRPr="002E41AD" w:rsidRDefault="002E41AD" w:rsidP="002E41AD">
      <w:pPr>
        <w:spacing w:line="276" w:lineRule="auto"/>
        <w:rPr>
          <w:rFonts w:ascii="Calibri" w:hAnsi="Calibri"/>
        </w:rPr>
      </w:pPr>
      <w:r w:rsidRPr="002E41AD">
        <w:rPr>
          <w:rFonts w:ascii="Calibri" w:hAnsi="Calibri"/>
        </w:rPr>
        <w:t>By the way, the commentary on Jesus was that He died on the cross and that He was done. But on the third day, Jesus got up out of the grave and what did He do? He kept shooting. He kept shooting.</w:t>
      </w:r>
    </w:p>
    <w:p w14:paraId="742E5BEE" w14:textId="77777777" w:rsidR="002E41AD" w:rsidRPr="002E41AD" w:rsidRDefault="002E41AD" w:rsidP="002E41AD">
      <w:pPr>
        <w:spacing w:line="276" w:lineRule="auto"/>
        <w:rPr>
          <w:rFonts w:ascii="Calibri" w:hAnsi="Calibri"/>
        </w:rPr>
      </w:pPr>
    </w:p>
    <w:p w14:paraId="3189AAAE" w14:textId="77777777" w:rsidR="002E41AD" w:rsidRPr="002E41AD" w:rsidRDefault="002E41AD" w:rsidP="002E41AD">
      <w:pPr>
        <w:spacing w:line="276" w:lineRule="auto"/>
        <w:rPr>
          <w:rFonts w:ascii="Calibri" w:hAnsi="Calibri"/>
        </w:rPr>
      </w:pPr>
      <w:r w:rsidRPr="002E41AD">
        <w:rPr>
          <w:rFonts w:ascii="Calibri" w:hAnsi="Calibri"/>
        </w:rPr>
        <w:t xml:space="preserve">God wants us to shoot. He wants us to </w:t>
      </w:r>
      <w:proofErr w:type="gramStart"/>
      <w:r w:rsidRPr="002E41AD">
        <w:rPr>
          <w:rFonts w:ascii="Calibri" w:hAnsi="Calibri"/>
        </w:rPr>
        <w:t>shoot</w:t>
      </w:r>
      <w:proofErr w:type="gramEnd"/>
      <w:r w:rsidRPr="002E41AD">
        <w:rPr>
          <w:rFonts w:ascii="Calibri" w:hAnsi="Calibri"/>
        </w:rPr>
        <w:t xml:space="preserve"> and He wants us to get our rebound. He wants us to shoot and get our rebound. That's why we serve such a great God. </w:t>
      </w:r>
    </w:p>
    <w:p w14:paraId="09659A60" w14:textId="77777777" w:rsidR="002E41AD" w:rsidRPr="002E41AD" w:rsidRDefault="002E41AD" w:rsidP="002E41AD">
      <w:pPr>
        <w:spacing w:line="276" w:lineRule="auto"/>
        <w:rPr>
          <w:rFonts w:ascii="Calibri" w:hAnsi="Calibri"/>
        </w:rPr>
      </w:pPr>
    </w:p>
    <w:p w14:paraId="19DFFB17" w14:textId="77777777" w:rsidR="004B6C74" w:rsidRDefault="002E41AD" w:rsidP="002E41AD">
      <w:pPr>
        <w:spacing w:line="276" w:lineRule="auto"/>
        <w:rPr>
          <w:rFonts w:ascii="Calibri" w:hAnsi="Calibri"/>
        </w:rPr>
      </w:pPr>
      <w:r w:rsidRPr="002E41AD">
        <w:rPr>
          <w:rFonts w:ascii="Calibri" w:hAnsi="Calibri"/>
        </w:rPr>
        <w:t xml:space="preserve">Let's put our hands together today. We are bouncing back. </w:t>
      </w:r>
      <w:r w:rsidR="004B6C74">
        <w:rPr>
          <w:rFonts w:ascii="Calibri" w:hAnsi="Calibri"/>
        </w:rPr>
        <w:t xml:space="preserve"> </w:t>
      </w:r>
    </w:p>
    <w:p w14:paraId="40B06D42" w14:textId="77777777" w:rsidR="004B6C74" w:rsidRDefault="004B6C74" w:rsidP="002E41AD">
      <w:pPr>
        <w:spacing w:line="276" w:lineRule="auto"/>
        <w:rPr>
          <w:rFonts w:ascii="Calibri" w:hAnsi="Calibri"/>
        </w:rPr>
      </w:pPr>
    </w:p>
    <w:p w14:paraId="4B5C56E4" w14:textId="77777777" w:rsidR="002E41AD" w:rsidRPr="002E41AD" w:rsidRDefault="002E41AD" w:rsidP="002E41AD">
      <w:pPr>
        <w:spacing w:line="276" w:lineRule="auto"/>
        <w:rPr>
          <w:rFonts w:ascii="Calibri" w:hAnsi="Calibri"/>
        </w:rPr>
      </w:pPr>
      <w:r w:rsidRPr="002E41AD">
        <w:rPr>
          <w:rFonts w:ascii="Calibri" w:hAnsi="Calibri"/>
        </w:rPr>
        <w:t>Let's close our eyes and bow our heads for just a moment as we pray.</w:t>
      </w:r>
    </w:p>
    <w:p w14:paraId="307E4178" w14:textId="77777777" w:rsidR="002E41AD" w:rsidRPr="002E41AD" w:rsidRDefault="002E41AD" w:rsidP="002E41AD">
      <w:pPr>
        <w:spacing w:line="276" w:lineRule="auto"/>
        <w:rPr>
          <w:rFonts w:ascii="Calibri" w:hAnsi="Calibri"/>
        </w:rPr>
      </w:pPr>
    </w:p>
    <w:p w14:paraId="76A26DDC" w14:textId="5DADEEEB" w:rsidR="002E41AD" w:rsidRPr="00553ABD" w:rsidRDefault="002E41AD" w:rsidP="002E41AD">
      <w:pPr>
        <w:spacing w:line="276" w:lineRule="auto"/>
        <w:rPr>
          <w:rFonts w:ascii="Calibri" w:hAnsi="Calibri"/>
        </w:rPr>
      </w:pPr>
      <w:r w:rsidRPr="00553ABD">
        <w:rPr>
          <w:rFonts w:ascii="Calibri" w:hAnsi="Calibri"/>
          <w:b/>
          <w:bCs/>
          <w:u w:val="single"/>
        </w:rPr>
        <w:t>OUTLINE</w:t>
      </w:r>
    </w:p>
    <w:p w14:paraId="505D85E2" w14:textId="77777777" w:rsidR="002E41AD" w:rsidRPr="002E41AD" w:rsidRDefault="002E41AD" w:rsidP="002E41AD">
      <w:pPr>
        <w:spacing w:line="276" w:lineRule="auto"/>
        <w:rPr>
          <w:rFonts w:ascii="Calibri" w:hAnsi="Calibri"/>
          <w:b/>
          <w:bCs/>
        </w:rPr>
      </w:pPr>
    </w:p>
    <w:p w14:paraId="2EE61DC6" w14:textId="395D9F8C" w:rsidR="002E41AD" w:rsidRPr="002E41AD" w:rsidRDefault="002E41AD" w:rsidP="002E41AD">
      <w:pPr>
        <w:spacing w:line="276" w:lineRule="auto"/>
        <w:rPr>
          <w:rFonts w:ascii="Calibri" w:hAnsi="Calibri"/>
          <w:b/>
          <w:bCs/>
        </w:rPr>
      </w:pPr>
      <w:r w:rsidRPr="002E41AD">
        <w:rPr>
          <w:rFonts w:ascii="Calibri" w:hAnsi="Calibri"/>
          <w:b/>
          <w:bCs/>
        </w:rPr>
        <w:t xml:space="preserve">1. Deal </w:t>
      </w:r>
      <w:proofErr w:type="gramStart"/>
      <w:r w:rsidRPr="002E41AD">
        <w:rPr>
          <w:rFonts w:ascii="Calibri" w:hAnsi="Calibri"/>
          <w:b/>
          <w:bCs/>
        </w:rPr>
        <w:t>With</w:t>
      </w:r>
      <w:proofErr w:type="gramEnd"/>
      <w:r w:rsidRPr="002E41AD">
        <w:rPr>
          <w:rFonts w:ascii="Calibri" w:hAnsi="Calibri"/>
          <w:b/>
          <w:bCs/>
        </w:rPr>
        <w:t xml:space="preserve"> Your Past</w:t>
      </w:r>
      <w:r w:rsidR="005C0CB9">
        <w:rPr>
          <w:rFonts w:ascii="Calibri" w:hAnsi="Calibri"/>
          <w:b/>
          <w:bCs/>
        </w:rPr>
        <w:t>.</w:t>
      </w:r>
    </w:p>
    <w:p w14:paraId="4D10F345" w14:textId="77777777" w:rsidR="002E41AD" w:rsidRPr="002E41AD" w:rsidRDefault="002E41AD" w:rsidP="002E41AD">
      <w:pPr>
        <w:spacing w:line="276" w:lineRule="auto"/>
        <w:rPr>
          <w:rFonts w:ascii="Calibri" w:hAnsi="Calibri"/>
        </w:rPr>
      </w:pPr>
    </w:p>
    <w:p w14:paraId="1E517CB4" w14:textId="77777777" w:rsidR="002E41AD" w:rsidRPr="002E41AD" w:rsidRDefault="002E41AD" w:rsidP="002E41AD">
      <w:pPr>
        <w:spacing w:line="276" w:lineRule="auto"/>
        <w:rPr>
          <w:rFonts w:ascii="Calibri" w:hAnsi="Calibri"/>
        </w:rPr>
      </w:pPr>
      <w:r w:rsidRPr="002E41AD">
        <w:rPr>
          <w:rFonts w:ascii="Calibri" w:hAnsi="Calibri"/>
        </w:rPr>
        <w:t>They chased the Israelites from the city gate as far as the stone quarries and struck them down on the slopes. At this the hearts of the people melted in fear and became like water. Joshua 7:5 (NIV)</w:t>
      </w:r>
    </w:p>
    <w:p w14:paraId="3729C8AD" w14:textId="77777777" w:rsidR="002E41AD" w:rsidRPr="002E41AD" w:rsidRDefault="002E41AD" w:rsidP="002E41AD">
      <w:pPr>
        <w:spacing w:line="276" w:lineRule="auto"/>
        <w:rPr>
          <w:rFonts w:ascii="Calibri" w:hAnsi="Calibri"/>
        </w:rPr>
      </w:pPr>
    </w:p>
    <w:p w14:paraId="59047308" w14:textId="77777777" w:rsidR="002E41AD" w:rsidRPr="002E41AD" w:rsidRDefault="002E41AD" w:rsidP="002E41AD">
      <w:pPr>
        <w:spacing w:line="276" w:lineRule="auto"/>
        <w:rPr>
          <w:rFonts w:ascii="Calibri" w:hAnsi="Calibri"/>
        </w:rPr>
      </w:pPr>
      <w:r w:rsidRPr="002E41AD">
        <w:rPr>
          <w:rFonts w:ascii="Calibri" w:hAnsi="Calibri"/>
        </w:rPr>
        <w:t xml:space="preserve">Joshua said, “Why have you brought us trouble? Today the Lord will bring you trouble!” </w:t>
      </w:r>
      <w:proofErr w:type="gramStart"/>
      <w:r w:rsidRPr="002E41AD">
        <w:rPr>
          <w:rFonts w:ascii="Calibri" w:hAnsi="Calibri"/>
        </w:rPr>
        <w:t>So</w:t>
      </w:r>
      <w:proofErr w:type="gramEnd"/>
      <w:r w:rsidRPr="002E41AD">
        <w:rPr>
          <w:rFonts w:ascii="Calibri" w:hAnsi="Calibri"/>
        </w:rPr>
        <w:t xml:space="preserve"> all Israel stoned them to death. They burned their bodies, threw stones on them, and raised over him a large pile of rocks that remains still today. Joshua 7:25-26 (CSB)</w:t>
      </w:r>
    </w:p>
    <w:p w14:paraId="1ABDE01C" w14:textId="77777777" w:rsidR="002E41AD" w:rsidRPr="002E41AD" w:rsidRDefault="002E41AD" w:rsidP="002E41AD">
      <w:pPr>
        <w:spacing w:line="276" w:lineRule="auto"/>
        <w:rPr>
          <w:rFonts w:ascii="Calibri" w:hAnsi="Calibri"/>
        </w:rPr>
      </w:pPr>
    </w:p>
    <w:p w14:paraId="014B62B9" w14:textId="77777777" w:rsidR="002E41AD" w:rsidRPr="002E41AD" w:rsidRDefault="002E41AD" w:rsidP="002E41AD">
      <w:pPr>
        <w:spacing w:line="276" w:lineRule="auto"/>
        <w:rPr>
          <w:rFonts w:ascii="Calibri" w:hAnsi="Calibri"/>
        </w:rPr>
      </w:pPr>
      <w:r w:rsidRPr="002E41AD">
        <w:rPr>
          <w:rFonts w:ascii="Calibri" w:hAnsi="Calibri"/>
        </w:rPr>
        <w:t>The Lord said to Joshua, “Do not be afraid or discouraged. Take all the troops with you and go attack Ai. Look, I have handed over to you the king of Ai, his people, city, and land. Joshua 8:1 (CSB)</w:t>
      </w:r>
    </w:p>
    <w:p w14:paraId="441710CC" w14:textId="77777777" w:rsidR="002E41AD" w:rsidRPr="002E41AD" w:rsidRDefault="002E41AD" w:rsidP="002E41AD">
      <w:pPr>
        <w:spacing w:line="276" w:lineRule="auto"/>
        <w:rPr>
          <w:rFonts w:ascii="Calibri" w:hAnsi="Calibri"/>
          <w:b/>
          <w:bCs/>
        </w:rPr>
      </w:pPr>
    </w:p>
    <w:p w14:paraId="43EC47CA" w14:textId="57BE7DFF" w:rsidR="002E41AD" w:rsidRPr="002E41AD" w:rsidRDefault="002E41AD" w:rsidP="002E41AD">
      <w:pPr>
        <w:spacing w:line="276" w:lineRule="auto"/>
        <w:rPr>
          <w:rFonts w:ascii="Calibri" w:hAnsi="Calibri"/>
          <w:b/>
          <w:bCs/>
        </w:rPr>
      </w:pPr>
      <w:r w:rsidRPr="002E41AD">
        <w:rPr>
          <w:rFonts w:ascii="Calibri" w:hAnsi="Calibri"/>
          <w:b/>
          <w:bCs/>
        </w:rPr>
        <w:t xml:space="preserve">2. Refocus </w:t>
      </w:r>
      <w:proofErr w:type="gramStart"/>
      <w:r w:rsidRPr="002E41AD">
        <w:rPr>
          <w:rFonts w:ascii="Calibri" w:hAnsi="Calibri"/>
          <w:b/>
          <w:bCs/>
        </w:rPr>
        <w:t>On</w:t>
      </w:r>
      <w:proofErr w:type="gramEnd"/>
      <w:r w:rsidRPr="002E41AD">
        <w:rPr>
          <w:rFonts w:ascii="Calibri" w:hAnsi="Calibri"/>
          <w:b/>
          <w:bCs/>
        </w:rPr>
        <w:t xml:space="preserve"> Your Future</w:t>
      </w:r>
      <w:r w:rsidR="005C0CB9">
        <w:rPr>
          <w:rFonts w:ascii="Calibri" w:hAnsi="Calibri"/>
          <w:b/>
          <w:bCs/>
        </w:rPr>
        <w:t>.</w:t>
      </w:r>
    </w:p>
    <w:p w14:paraId="5A8AE1FA" w14:textId="77777777" w:rsidR="002E41AD" w:rsidRPr="002E41AD" w:rsidRDefault="002E41AD" w:rsidP="002E41AD">
      <w:pPr>
        <w:spacing w:line="276" w:lineRule="auto"/>
        <w:rPr>
          <w:rFonts w:ascii="Calibri" w:hAnsi="Calibri"/>
        </w:rPr>
      </w:pPr>
    </w:p>
    <w:p w14:paraId="1D0C2C9B" w14:textId="77777777" w:rsidR="002E41AD" w:rsidRPr="002E41AD" w:rsidRDefault="002E41AD" w:rsidP="002E41AD">
      <w:pPr>
        <w:spacing w:line="276" w:lineRule="auto"/>
        <w:rPr>
          <w:rFonts w:ascii="Calibri" w:hAnsi="Calibri"/>
        </w:rPr>
      </w:pPr>
      <w:r w:rsidRPr="002E41AD">
        <w:rPr>
          <w:rFonts w:ascii="Calibri" w:hAnsi="Calibri"/>
        </w:rPr>
        <w:t xml:space="preserve">Then the Lord said to Joshua, “Do not be afraid; do not be discouraged. Take the whole army with </w:t>
      </w:r>
      <w:proofErr w:type="gramStart"/>
      <w:r w:rsidRPr="002E41AD">
        <w:rPr>
          <w:rFonts w:ascii="Calibri" w:hAnsi="Calibri"/>
        </w:rPr>
        <w:t>you, and</w:t>
      </w:r>
      <w:proofErr w:type="gramEnd"/>
      <w:r w:rsidRPr="002E41AD">
        <w:rPr>
          <w:rFonts w:ascii="Calibri" w:hAnsi="Calibri"/>
        </w:rPr>
        <w:t xml:space="preserve"> go up and attack Ai. For I have delivered into your hands the king of Ai, his people, his </w:t>
      </w:r>
      <w:proofErr w:type="gramStart"/>
      <w:r w:rsidRPr="002E41AD">
        <w:rPr>
          <w:rFonts w:ascii="Calibri" w:hAnsi="Calibri"/>
        </w:rPr>
        <w:t>city</w:t>
      </w:r>
      <w:proofErr w:type="gramEnd"/>
      <w:r w:rsidRPr="002E41AD">
        <w:rPr>
          <w:rFonts w:ascii="Calibri" w:hAnsi="Calibri"/>
        </w:rPr>
        <w:t xml:space="preserve"> and his land…Set an ambush behind the city. Joshua 8:1-2 (NIV)</w:t>
      </w:r>
    </w:p>
    <w:p w14:paraId="771808A7" w14:textId="77777777" w:rsidR="002E41AD" w:rsidRPr="002E41AD" w:rsidRDefault="002E41AD" w:rsidP="002E41AD">
      <w:pPr>
        <w:spacing w:line="276" w:lineRule="auto"/>
        <w:rPr>
          <w:rFonts w:ascii="Calibri" w:hAnsi="Calibri"/>
        </w:rPr>
      </w:pPr>
    </w:p>
    <w:p w14:paraId="7010E068" w14:textId="77777777" w:rsidR="002E41AD" w:rsidRPr="002E41AD" w:rsidRDefault="002E41AD" w:rsidP="002E41AD">
      <w:pPr>
        <w:spacing w:line="276" w:lineRule="auto"/>
        <w:rPr>
          <w:rFonts w:ascii="Calibri" w:hAnsi="Calibri"/>
        </w:rPr>
      </w:pPr>
      <w:r w:rsidRPr="002E41AD">
        <w:rPr>
          <w:rFonts w:ascii="Calibri" w:hAnsi="Calibri"/>
        </w:rPr>
        <w:t>Even if good people fall seven times, they will get back up. But when trouble strikes the wicked, that’s the end of them. Proverbs 24:16 (CEV)</w:t>
      </w:r>
    </w:p>
    <w:p w14:paraId="527DEBCB" w14:textId="77777777" w:rsidR="002E41AD" w:rsidRPr="002E41AD" w:rsidRDefault="002E41AD" w:rsidP="002E41AD">
      <w:pPr>
        <w:spacing w:line="276" w:lineRule="auto"/>
        <w:rPr>
          <w:rFonts w:ascii="Calibri" w:hAnsi="Calibri"/>
          <w:b/>
          <w:bCs/>
        </w:rPr>
      </w:pPr>
    </w:p>
    <w:p w14:paraId="43CBA7E2" w14:textId="41F48C0F" w:rsidR="002E41AD" w:rsidRPr="002E41AD" w:rsidRDefault="002E41AD" w:rsidP="002E41AD">
      <w:pPr>
        <w:spacing w:line="276" w:lineRule="auto"/>
        <w:rPr>
          <w:rFonts w:ascii="Calibri" w:hAnsi="Calibri"/>
          <w:b/>
          <w:bCs/>
        </w:rPr>
      </w:pPr>
      <w:r w:rsidRPr="002E41AD">
        <w:rPr>
          <w:rFonts w:ascii="Calibri" w:hAnsi="Calibri"/>
          <w:b/>
          <w:bCs/>
        </w:rPr>
        <w:t xml:space="preserve">3. Act </w:t>
      </w:r>
      <w:proofErr w:type="gramStart"/>
      <w:r w:rsidRPr="002E41AD">
        <w:rPr>
          <w:rFonts w:ascii="Calibri" w:hAnsi="Calibri"/>
          <w:b/>
          <w:bCs/>
        </w:rPr>
        <w:t>In</w:t>
      </w:r>
      <w:proofErr w:type="gramEnd"/>
      <w:r w:rsidRPr="002E41AD">
        <w:rPr>
          <w:rFonts w:ascii="Calibri" w:hAnsi="Calibri"/>
          <w:b/>
          <w:bCs/>
        </w:rPr>
        <w:t xml:space="preserve"> The Present</w:t>
      </w:r>
      <w:r w:rsidR="005C0CB9">
        <w:rPr>
          <w:rFonts w:ascii="Calibri" w:hAnsi="Calibri"/>
          <w:b/>
          <w:bCs/>
        </w:rPr>
        <w:t>.</w:t>
      </w:r>
    </w:p>
    <w:p w14:paraId="76F45A78" w14:textId="77777777" w:rsidR="002E41AD" w:rsidRPr="002E41AD" w:rsidRDefault="002E41AD" w:rsidP="002E41AD">
      <w:pPr>
        <w:spacing w:line="276" w:lineRule="auto"/>
        <w:rPr>
          <w:rFonts w:ascii="Calibri" w:hAnsi="Calibri"/>
        </w:rPr>
      </w:pPr>
    </w:p>
    <w:p w14:paraId="173FB7D7" w14:textId="77777777" w:rsidR="002E41AD" w:rsidRPr="002E41AD" w:rsidRDefault="002E41AD" w:rsidP="002E41AD">
      <w:pPr>
        <w:spacing w:line="276" w:lineRule="auto"/>
        <w:rPr>
          <w:rFonts w:ascii="Calibri" w:hAnsi="Calibri"/>
        </w:rPr>
      </w:pPr>
      <w:r w:rsidRPr="002E41AD">
        <w:rPr>
          <w:rFonts w:ascii="Calibri" w:hAnsi="Calibri"/>
        </w:rPr>
        <w:t>You shall do to Ai and its king as you did to Jericho and its king, except that you may carry off their plunder and livestock for yourselves. Set an ambush behind the city. Joshua 8:2 (NIV)</w:t>
      </w:r>
    </w:p>
    <w:p w14:paraId="027C6B88" w14:textId="77777777" w:rsidR="002E41AD" w:rsidRPr="002E41AD" w:rsidRDefault="002E41AD" w:rsidP="002E41AD">
      <w:pPr>
        <w:spacing w:line="276" w:lineRule="auto"/>
        <w:rPr>
          <w:rFonts w:ascii="Calibri" w:hAnsi="Calibri"/>
        </w:rPr>
      </w:pPr>
    </w:p>
    <w:p w14:paraId="7A35EB43" w14:textId="77777777" w:rsidR="002E41AD" w:rsidRPr="002E41AD" w:rsidRDefault="002E41AD" w:rsidP="002E41AD">
      <w:pPr>
        <w:spacing w:line="276" w:lineRule="auto"/>
        <w:rPr>
          <w:rFonts w:ascii="Calibri" w:hAnsi="Calibri"/>
        </w:rPr>
      </w:pPr>
      <w:proofErr w:type="gramStart"/>
      <w:r w:rsidRPr="002E41AD">
        <w:rPr>
          <w:rFonts w:ascii="Calibri" w:hAnsi="Calibri"/>
        </w:rPr>
        <w:t>So</w:t>
      </w:r>
      <w:proofErr w:type="gramEnd"/>
      <w:r w:rsidRPr="002E41AD">
        <w:rPr>
          <w:rFonts w:ascii="Calibri" w:hAnsi="Calibri"/>
        </w:rPr>
        <w:t xml:space="preserve"> Joshua and the whole military force set out to attack Ai. Joshua selected 30,000 fighting men and sent them out at night. Joshua 8:3 (CSB)</w:t>
      </w:r>
    </w:p>
    <w:p w14:paraId="018F65A7" w14:textId="77777777" w:rsidR="002E41AD" w:rsidRPr="002E41AD" w:rsidRDefault="002E41AD" w:rsidP="002E41AD">
      <w:pPr>
        <w:spacing w:line="276" w:lineRule="auto"/>
        <w:rPr>
          <w:rFonts w:ascii="Calibri" w:hAnsi="Calibri"/>
        </w:rPr>
      </w:pPr>
    </w:p>
    <w:p w14:paraId="753B68E5" w14:textId="77777777" w:rsidR="009D7446" w:rsidRPr="002E41AD" w:rsidRDefault="002E41AD" w:rsidP="009E4AB7">
      <w:pPr>
        <w:spacing w:line="276" w:lineRule="auto"/>
        <w:rPr>
          <w:rFonts w:ascii="Calibri" w:hAnsi="Calibri"/>
        </w:rPr>
      </w:pPr>
      <w:r w:rsidRPr="002E41AD">
        <w:rPr>
          <w:rFonts w:ascii="Calibri" w:hAnsi="Calibri"/>
        </w:rPr>
        <w:t>Joshua burned Ai and left it a permanent ruin, desolate to this day. Joshua 8:28 (CSB)</w:t>
      </w:r>
    </w:p>
    <w:sectPr w:rsidR="009D7446" w:rsidRPr="002E41A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23E6F" w14:textId="77777777" w:rsidR="00AB3013" w:rsidRDefault="00AB3013">
      <w:r>
        <w:separator/>
      </w:r>
    </w:p>
  </w:endnote>
  <w:endnote w:type="continuationSeparator" w:id="0">
    <w:p w14:paraId="7D206A11" w14:textId="77777777" w:rsidR="00AB3013" w:rsidRDefault="00AB3013">
      <w:r>
        <w:continuationSeparator/>
      </w:r>
    </w:p>
  </w:endnote>
  <w:endnote w:type="continuationNotice" w:id="1">
    <w:p w14:paraId="0097B87D" w14:textId="77777777" w:rsidR="00AB3013" w:rsidRDefault="00AB30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3413E" w14:textId="77777777" w:rsidR="002E41AD" w:rsidRDefault="002E41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AA035" w14:textId="77777777" w:rsidR="005E7A87" w:rsidRDefault="000D064C" w:rsidP="00E001F4">
    <w:pPr>
      <w:pStyle w:val="Footer"/>
      <w:jc w:val="right"/>
    </w:pPr>
    <w:r>
      <w:tab/>
    </w:r>
  </w:p>
  <w:p w14:paraId="4F21126E" w14:textId="77777777" w:rsidR="000D064C" w:rsidRPr="00E001F4" w:rsidRDefault="005E7A87" w:rsidP="00E001F4">
    <w:pPr>
      <w:pStyle w:val="Footer"/>
      <w:jc w:val="right"/>
      <w:rPr>
        <w:rFonts w:ascii="Calibri" w:hAnsi="Calibri"/>
      </w:rPr>
    </w:pPr>
    <w:r>
      <w:tab/>
    </w:r>
    <w:r w:rsidR="002E41AD">
      <w:rPr>
        <w:rFonts w:ascii="Calibri" w:hAnsi="Calibri"/>
        <w:b/>
        <w:bCs/>
      </w:rPr>
      <w:t>Powerhouse</w:t>
    </w:r>
    <w:r w:rsidR="000D064C" w:rsidRPr="00E001F4">
      <w:rPr>
        <w:rFonts w:ascii="Calibri" w:hAnsi="Calibri"/>
        <w:b/>
        <w:bCs/>
      </w:rPr>
      <w:t>—</w:t>
    </w:r>
    <w:r w:rsidR="002E41AD">
      <w:rPr>
        <w:rFonts w:ascii="Calibri" w:hAnsi="Calibri"/>
        <w:b/>
        <w:bCs/>
      </w:rPr>
      <w:t>Bouncing Back</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42CCE57F"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2701B" w14:textId="77777777" w:rsidR="002E41AD" w:rsidRDefault="002E41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5C124" w14:textId="77777777" w:rsidR="00AB3013" w:rsidRDefault="00AB3013">
      <w:r>
        <w:separator/>
      </w:r>
    </w:p>
  </w:footnote>
  <w:footnote w:type="continuationSeparator" w:id="0">
    <w:p w14:paraId="437C1C5A" w14:textId="77777777" w:rsidR="00AB3013" w:rsidRDefault="00AB3013">
      <w:r>
        <w:continuationSeparator/>
      </w:r>
    </w:p>
  </w:footnote>
  <w:footnote w:type="continuationNotice" w:id="1">
    <w:p w14:paraId="5C979ED2" w14:textId="77777777" w:rsidR="00AB3013" w:rsidRDefault="00AB30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BB4FC"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0B3C5" w14:textId="77777777" w:rsidR="000D064C" w:rsidRDefault="000D064C">
    <w:pPr>
      <w:pStyle w:val="Header"/>
    </w:pPr>
  </w:p>
  <w:p w14:paraId="54CD557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50D85"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634292020">
    <w:abstractNumId w:val="8"/>
  </w:num>
  <w:num w:numId="2" w16cid:durableId="1857771006">
    <w:abstractNumId w:val="6"/>
  </w:num>
  <w:num w:numId="3" w16cid:durableId="880751206">
    <w:abstractNumId w:val="5"/>
  </w:num>
  <w:num w:numId="4" w16cid:durableId="901331822">
    <w:abstractNumId w:val="4"/>
  </w:num>
  <w:num w:numId="5" w16cid:durableId="809327557">
    <w:abstractNumId w:val="7"/>
  </w:num>
  <w:num w:numId="6" w16cid:durableId="1827698310">
    <w:abstractNumId w:val="3"/>
  </w:num>
  <w:num w:numId="7" w16cid:durableId="1437485859">
    <w:abstractNumId w:val="2"/>
  </w:num>
  <w:num w:numId="8" w16cid:durableId="1259486771">
    <w:abstractNumId w:val="1"/>
  </w:num>
  <w:num w:numId="9" w16cid:durableId="15779771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D41B3F"/>
    <w:rsid w:val="00002C62"/>
    <w:rsid w:val="000058A9"/>
    <w:rsid w:val="000101D8"/>
    <w:rsid w:val="000122AD"/>
    <w:rsid w:val="00026902"/>
    <w:rsid w:val="00026CF2"/>
    <w:rsid w:val="000427BF"/>
    <w:rsid w:val="00045681"/>
    <w:rsid w:val="000529A4"/>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822A0"/>
    <w:rsid w:val="00185CA0"/>
    <w:rsid w:val="001903F1"/>
    <w:rsid w:val="001A2F4C"/>
    <w:rsid w:val="001A4038"/>
    <w:rsid w:val="001C6DAF"/>
    <w:rsid w:val="001E3993"/>
    <w:rsid w:val="001F2E97"/>
    <w:rsid w:val="001F736C"/>
    <w:rsid w:val="002252B6"/>
    <w:rsid w:val="002255D9"/>
    <w:rsid w:val="00236AB3"/>
    <w:rsid w:val="00255946"/>
    <w:rsid w:val="00274BB9"/>
    <w:rsid w:val="0028034F"/>
    <w:rsid w:val="00285843"/>
    <w:rsid w:val="00290511"/>
    <w:rsid w:val="00294DB1"/>
    <w:rsid w:val="002A27F0"/>
    <w:rsid w:val="002B7D3B"/>
    <w:rsid w:val="002B7DA4"/>
    <w:rsid w:val="002D3E02"/>
    <w:rsid w:val="002D6FF3"/>
    <w:rsid w:val="002E1AD4"/>
    <w:rsid w:val="002E41AD"/>
    <w:rsid w:val="002F3A62"/>
    <w:rsid w:val="002F6231"/>
    <w:rsid w:val="00313F0F"/>
    <w:rsid w:val="00327235"/>
    <w:rsid w:val="003351DD"/>
    <w:rsid w:val="003360D2"/>
    <w:rsid w:val="0034188B"/>
    <w:rsid w:val="00346C31"/>
    <w:rsid w:val="00356397"/>
    <w:rsid w:val="00386B56"/>
    <w:rsid w:val="00394E73"/>
    <w:rsid w:val="00397EA2"/>
    <w:rsid w:val="003D2E36"/>
    <w:rsid w:val="003E0C7C"/>
    <w:rsid w:val="003E3313"/>
    <w:rsid w:val="003E6080"/>
    <w:rsid w:val="003F23DC"/>
    <w:rsid w:val="003F6FC6"/>
    <w:rsid w:val="00404A59"/>
    <w:rsid w:val="0042042A"/>
    <w:rsid w:val="00427806"/>
    <w:rsid w:val="00436846"/>
    <w:rsid w:val="00440449"/>
    <w:rsid w:val="00442464"/>
    <w:rsid w:val="00447886"/>
    <w:rsid w:val="004511A1"/>
    <w:rsid w:val="00455152"/>
    <w:rsid w:val="004816A2"/>
    <w:rsid w:val="004A349B"/>
    <w:rsid w:val="004A73C5"/>
    <w:rsid w:val="004B25B5"/>
    <w:rsid w:val="004B6C74"/>
    <w:rsid w:val="004C3050"/>
    <w:rsid w:val="004C5E5A"/>
    <w:rsid w:val="004D1C32"/>
    <w:rsid w:val="004E7372"/>
    <w:rsid w:val="00504A84"/>
    <w:rsid w:val="005135BB"/>
    <w:rsid w:val="00514E43"/>
    <w:rsid w:val="005250E7"/>
    <w:rsid w:val="00553ABD"/>
    <w:rsid w:val="00554E4A"/>
    <w:rsid w:val="00582FFE"/>
    <w:rsid w:val="00585F84"/>
    <w:rsid w:val="005922EB"/>
    <w:rsid w:val="005B2103"/>
    <w:rsid w:val="005B43AA"/>
    <w:rsid w:val="005B5A7B"/>
    <w:rsid w:val="005C0CB9"/>
    <w:rsid w:val="005D45B6"/>
    <w:rsid w:val="005E1B8C"/>
    <w:rsid w:val="005E3D64"/>
    <w:rsid w:val="005E7A87"/>
    <w:rsid w:val="0062720A"/>
    <w:rsid w:val="00631CBE"/>
    <w:rsid w:val="006666D7"/>
    <w:rsid w:val="00676E96"/>
    <w:rsid w:val="006A24A7"/>
    <w:rsid w:val="006A6FCB"/>
    <w:rsid w:val="006B7862"/>
    <w:rsid w:val="006C4559"/>
    <w:rsid w:val="006D24DF"/>
    <w:rsid w:val="006D3136"/>
    <w:rsid w:val="006D3F80"/>
    <w:rsid w:val="006D5364"/>
    <w:rsid w:val="006E4F39"/>
    <w:rsid w:val="006E77E6"/>
    <w:rsid w:val="00702914"/>
    <w:rsid w:val="007124EF"/>
    <w:rsid w:val="007630E7"/>
    <w:rsid w:val="00791189"/>
    <w:rsid w:val="007960BA"/>
    <w:rsid w:val="007A6325"/>
    <w:rsid w:val="007C5C95"/>
    <w:rsid w:val="007E1319"/>
    <w:rsid w:val="007F5E3F"/>
    <w:rsid w:val="008073BF"/>
    <w:rsid w:val="008356BD"/>
    <w:rsid w:val="0084063F"/>
    <w:rsid w:val="00870C4A"/>
    <w:rsid w:val="00872B1A"/>
    <w:rsid w:val="00890144"/>
    <w:rsid w:val="00894E92"/>
    <w:rsid w:val="00895E2E"/>
    <w:rsid w:val="008B653B"/>
    <w:rsid w:val="008C653F"/>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83591"/>
    <w:rsid w:val="00AB12C5"/>
    <w:rsid w:val="00AB3013"/>
    <w:rsid w:val="00AC1B83"/>
    <w:rsid w:val="00AF468A"/>
    <w:rsid w:val="00AF740F"/>
    <w:rsid w:val="00B03B8B"/>
    <w:rsid w:val="00B10327"/>
    <w:rsid w:val="00B158DB"/>
    <w:rsid w:val="00B3092B"/>
    <w:rsid w:val="00B40364"/>
    <w:rsid w:val="00B56A4D"/>
    <w:rsid w:val="00B604D0"/>
    <w:rsid w:val="00B92770"/>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45D3"/>
    <w:rsid w:val="00D17448"/>
    <w:rsid w:val="00D2027F"/>
    <w:rsid w:val="00D21495"/>
    <w:rsid w:val="00D220DB"/>
    <w:rsid w:val="00D22877"/>
    <w:rsid w:val="00D41B3F"/>
    <w:rsid w:val="00D44685"/>
    <w:rsid w:val="00D6624D"/>
    <w:rsid w:val="00D7208F"/>
    <w:rsid w:val="00D80D10"/>
    <w:rsid w:val="00D86340"/>
    <w:rsid w:val="00D91F73"/>
    <w:rsid w:val="00D92F29"/>
    <w:rsid w:val="00DA0349"/>
    <w:rsid w:val="00DA7996"/>
    <w:rsid w:val="00DB7063"/>
    <w:rsid w:val="00DC3E39"/>
    <w:rsid w:val="00DD197D"/>
    <w:rsid w:val="00DD2573"/>
    <w:rsid w:val="00DE0F70"/>
    <w:rsid w:val="00DE115F"/>
    <w:rsid w:val="00DE38ED"/>
    <w:rsid w:val="00DE70E9"/>
    <w:rsid w:val="00DF09E4"/>
    <w:rsid w:val="00DF33A8"/>
    <w:rsid w:val="00DF3AF6"/>
    <w:rsid w:val="00DF7B5B"/>
    <w:rsid w:val="00E001F4"/>
    <w:rsid w:val="00E01194"/>
    <w:rsid w:val="00E231E1"/>
    <w:rsid w:val="00E34A7C"/>
    <w:rsid w:val="00E53191"/>
    <w:rsid w:val="00E56D30"/>
    <w:rsid w:val="00E64AE0"/>
    <w:rsid w:val="00E667AB"/>
    <w:rsid w:val="00E75A9B"/>
    <w:rsid w:val="00E91EAD"/>
    <w:rsid w:val="00EF1491"/>
    <w:rsid w:val="00EF1DC2"/>
    <w:rsid w:val="00F07ABA"/>
    <w:rsid w:val="00F110E3"/>
    <w:rsid w:val="00F152F0"/>
    <w:rsid w:val="00F31FAF"/>
    <w:rsid w:val="00F3234E"/>
    <w:rsid w:val="00F36CB1"/>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C51AE84"/>
  <w15:chartTrackingRefBased/>
  <w15:docId w15:val="{F4E35D5A-ACAA-D843-B9BF-FA1771DD4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2E41AD"/>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2E41AD"/>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2E41AD"/>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2E41AD"/>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2E41AD"/>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2E41AD"/>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2E41AD"/>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2E41AD"/>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2E41AD"/>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2E41AD"/>
    <w:rPr>
      <w:rFonts w:ascii="Calibri" w:eastAsia="MS Gothic" w:hAnsi="Calibri"/>
      <w:b/>
      <w:bCs/>
      <w:color w:val="365F91"/>
      <w:sz w:val="28"/>
      <w:szCs w:val="28"/>
    </w:rPr>
  </w:style>
  <w:style w:type="character" w:customStyle="1" w:styleId="Heading2Char">
    <w:name w:val="Heading 2 Char"/>
    <w:link w:val="Heading2"/>
    <w:uiPriority w:val="9"/>
    <w:rsid w:val="002E41AD"/>
    <w:rPr>
      <w:rFonts w:ascii="Calibri" w:eastAsia="MS Gothic" w:hAnsi="Calibri"/>
      <w:b/>
      <w:bCs/>
      <w:color w:val="4F81BD"/>
      <w:sz w:val="26"/>
      <w:szCs w:val="26"/>
    </w:rPr>
  </w:style>
  <w:style w:type="character" w:customStyle="1" w:styleId="Heading3Char">
    <w:name w:val="Heading 3 Char"/>
    <w:link w:val="Heading3"/>
    <w:uiPriority w:val="9"/>
    <w:rsid w:val="002E41AD"/>
    <w:rPr>
      <w:rFonts w:ascii="Calibri" w:eastAsia="MS Gothic" w:hAnsi="Calibri"/>
      <w:b/>
      <w:bCs/>
      <w:color w:val="4F81BD"/>
      <w:sz w:val="22"/>
      <w:szCs w:val="22"/>
    </w:rPr>
  </w:style>
  <w:style w:type="character" w:customStyle="1" w:styleId="Heading4Char">
    <w:name w:val="Heading 4 Char"/>
    <w:link w:val="Heading4"/>
    <w:uiPriority w:val="9"/>
    <w:semiHidden/>
    <w:rsid w:val="002E41AD"/>
    <w:rPr>
      <w:rFonts w:ascii="Calibri" w:eastAsia="MS Gothic" w:hAnsi="Calibri"/>
      <w:b/>
      <w:bCs/>
      <w:i/>
      <w:iCs/>
      <w:color w:val="4F81BD"/>
      <w:sz w:val="22"/>
      <w:szCs w:val="22"/>
    </w:rPr>
  </w:style>
  <w:style w:type="character" w:customStyle="1" w:styleId="Heading5Char">
    <w:name w:val="Heading 5 Char"/>
    <w:link w:val="Heading5"/>
    <w:uiPriority w:val="9"/>
    <w:semiHidden/>
    <w:rsid w:val="002E41AD"/>
    <w:rPr>
      <w:rFonts w:ascii="Calibri" w:eastAsia="MS Gothic" w:hAnsi="Calibri"/>
      <w:color w:val="243F60"/>
      <w:sz w:val="22"/>
      <w:szCs w:val="22"/>
    </w:rPr>
  </w:style>
  <w:style w:type="character" w:customStyle="1" w:styleId="Heading6Char">
    <w:name w:val="Heading 6 Char"/>
    <w:link w:val="Heading6"/>
    <w:uiPriority w:val="9"/>
    <w:semiHidden/>
    <w:rsid w:val="002E41AD"/>
    <w:rPr>
      <w:rFonts w:ascii="Calibri" w:eastAsia="MS Gothic" w:hAnsi="Calibri"/>
      <w:i/>
      <w:iCs/>
      <w:color w:val="243F60"/>
      <w:sz w:val="22"/>
      <w:szCs w:val="22"/>
    </w:rPr>
  </w:style>
  <w:style w:type="character" w:customStyle="1" w:styleId="Heading7Char">
    <w:name w:val="Heading 7 Char"/>
    <w:link w:val="Heading7"/>
    <w:uiPriority w:val="9"/>
    <w:semiHidden/>
    <w:rsid w:val="002E41AD"/>
    <w:rPr>
      <w:rFonts w:ascii="Calibri" w:eastAsia="MS Gothic" w:hAnsi="Calibri"/>
      <w:i/>
      <w:iCs/>
      <w:color w:val="404040"/>
      <w:sz w:val="22"/>
      <w:szCs w:val="22"/>
    </w:rPr>
  </w:style>
  <w:style w:type="character" w:customStyle="1" w:styleId="Heading8Char">
    <w:name w:val="Heading 8 Char"/>
    <w:link w:val="Heading8"/>
    <w:uiPriority w:val="9"/>
    <w:semiHidden/>
    <w:rsid w:val="002E41AD"/>
    <w:rPr>
      <w:rFonts w:ascii="Calibri" w:eastAsia="MS Gothic" w:hAnsi="Calibri"/>
      <w:color w:val="4F81BD"/>
    </w:rPr>
  </w:style>
  <w:style w:type="character" w:customStyle="1" w:styleId="Heading9Char">
    <w:name w:val="Heading 9 Char"/>
    <w:link w:val="Heading9"/>
    <w:uiPriority w:val="9"/>
    <w:semiHidden/>
    <w:rsid w:val="002E41AD"/>
    <w:rPr>
      <w:rFonts w:ascii="Calibri" w:eastAsia="MS Gothic" w:hAnsi="Calibri"/>
      <w:i/>
      <w:iCs/>
      <w:color w:val="404040"/>
    </w:rPr>
  </w:style>
  <w:style w:type="paragraph" w:styleId="NoSpacing">
    <w:name w:val="No Spacing"/>
    <w:uiPriority w:val="1"/>
    <w:qFormat/>
    <w:rsid w:val="002E41AD"/>
    <w:rPr>
      <w:rFonts w:ascii="Cambria" w:eastAsia="MS Mincho" w:hAnsi="Cambria"/>
      <w:sz w:val="22"/>
      <w:szCs w:val="22"/>
    </w:rPr>
  </w:style>
  <w:style w:type="paragraph" w:styleId="Title">
    <w:name w:val="Title"/>
    <w:basedOn w:val="Normal"/>
    <w:next w:val="Normal"/>
    <w:link w:val="TitleChar"/>
    <w:uiPriority w:val="10"/>
    <w:qFormat/>
    <w:rsid w:val="002E41AD"/>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2E41AD"/>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2E41AD"/>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2E41AD"/>
    <w:rPr>
      <w:rFonts w:ascii="Calibri" w:eastAsia="MS Gothic" w:hAnsi="Calibri"/>
      <w:i/>
      <w:iCs/>
      <w:color w:val="4F81BD"/>
      <w:spacing w:val="15"/>
      <w:sz w:val="24"/>
      <w:szCs w:val="24"/>
    </w:rPr>
  </w:style>
  <w:style w:type="paragraph" w:styleId="ListParagraph">
    <w:name w:val="List Paragraph"/>
    <w:basedOn w:val="Normal"/>
    <w:uiPriority w:val="34"/>
    <w:qFormat/>
    <w:rsid w:val="002E41AD"/>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2E41AD"/>
    <w:rPr>
      <w:rFonts w:eastAsia="Calibri"/>
      <w:sz w:val="24"/>
      <w:szCs w:val="24"/>
      <w:lang w:eastAsia="ar-SA"/>
    </w:rPr>
  </w:style>
  <w:style w:type="paragraph" w:styleId="BodyText2">
    <w:name w:val="Body Text 2"/>
    <w:basedOn w:val="Normal"/>
    <w:link w:val="BodyText2Char"/>
    <w:uiPriority w:val="99"/>
    <w:unhideWhenUsed/>
    <w:rsid w:val="002E41AD"/>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2E41AD"/>
    <w:rPr>
      <w:rFonts w:ascii="Cambria" w:eastAsia="MS Mincho" w:hAnsi="Cambria"/>
      <w:sz w:val="22"/>
      <w:szCs w:val="22"/>
    </w:rPr>
  </w:style>
  <w:style w:type="paragraph" w:styleId="BodyText3">
    <w:name w:val="Body Text 3"/>
    <w:basedOn w:val="Normal"/>
    <w:link w:val="BodyText3Char"/>
    <w:uiPriority w:val="99"/>
    <w:unhideWhenUsed/>
    <w:rsid w:val="002E41AD"/>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2E41AD"/>
    <w:rPr>
      <w:rFonts w:ascii="Cambria" w:eastAsia="MS Mincho" w:hAnsi="Cambria"/>
      <w:sz w:val="16"/>
      <w:szCs w:val="16"/>
    </w:rPr>
  </w:style>
  <w:style w:type="paragraph" w:styleId="List2">
    <w:name w:val="List 2"/>
    <w:basedOn w:val="Normal"/>
    <w:uiPriority w:val="99"/>
    <w:unhideWhenUsed/>
    <w:rsid w:val="002E41AD"/>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2E41AD"/>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2E41AD"/>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2E41AD"/>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2E41AD"/>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2E41AD"/>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2E41AD"/>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2E41AD"/>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2E41AD"/>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2E41AD"/>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2E41AD"/>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2E41AD"/>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2E41AD"/>
    <w:rPr>
      <w:rFonts w:ascii="Courier" w:eastAsia="MS Mincho" w:hAnsi="Courier"/>
    </w:rPr>
  </w:style>
  <w:style w:type="paragraph" w:styleId="Quote">
    <w:name w:val="Quote"/>
    <w:basedOn w:val="Normal"/>
    <w:next w:val="Normal"/>
    <w:link w:val="QuoteChar"/>
    <w:uiPriority w:val="29"/>
    <w:qFormat/>
    <w:rsid w:val="002E41AD"/>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2E41AD"/>
    <w:rPr>
      <w:rFonts w:ascii="Cambria" w:eastAsia="MS Mincho" w:hAnsi="Cambria"/>
      <w:i/>
      <w:iCs/>
      <w:color w:val="000000"/>
      <w:sz w:val="22"/>
      <w:szCs w:val="22"/>
    </w:rPr>
  </w:style>
  <w:style w:type="character" w:styleId="Strong">
    <w:name w:val="Strong"/>
    <w:uiPriority w:val="22"/>
    <w:qFormat/>
    <w:rsid w:val="002E41AD"/>
    <w:rPr>
      <w:b/>
      <w:bCs/>
    </w:rPr>
  </w:style>
  <w:style w:type="character" w:styleId="Emphasis">
    <w:name w:val="Emphasis"/>
    <w:uiPriority w:val="20"/>
    <w:qFormat/>
    <w:rsid w:val="002E41AD"/>
    <w:rPr>
      <w:i/>
      <w:iCs/>
    </w:rPr>
  </w:style>
  <w:style w:type="paragraph" w:styleId="IntenseQuote">
    <w:name w:val="Intense Quote"/>
    <w:basedOn w:val="Normal"/>
    <w:next w:val="Normal"/>
    <w:link w:val="IntenseQuoteChar"/>
    <w:uiPriority w:val="30"/>
    <w:qFormat/>
    <w:rsid w:val="002E41AD"/>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2E41AD"/>
    <w:rPr>
      <w:rFonts w:ascii="Cambria" w:eastAsia="MS Mincho" w:hAnsi="Cambria"/>
      <w:b/>
      <w:bCs/>
      <w:i/>
      <w:iCs/>
      <w:color w:val="4F81BD"/>
      <w:sz w:val="22"/>
      <w:szCs w:val="22"/>
    </w:rPr>
  </w:style>
  <w:style w:type="character" w:styleId="SubtleEmphasis">
    <w:name w:val="Subtle Emphasis"/>
    <w:uiPriority w:val="19"/>
    <w:qFormat/>
    <w:rsid w:val="002E41AD"/>
    <w:rPr>
      <w:i/>
      <w:iCs/>
      <w:color w:val="808080"/>
    </w:rPr>
  </w:style>
  <w:style w:type="character" w:styleId="IntenseEmphasis">
    <w:name w:val="Intense Emphasis"/>
    <w:uiPriority w:val="21"/>
    <w:qFormat/>
    <w:rsid w:val="002E41AD"/>
    <w:rPr>
      <w:b/>
      <w:bCs/>
      <w:i/>
      <w:iCs/>
      <w:color w:val="4F81BD"/>
    </w:rPr>
  </w:style>
  <w:style w:type="character" w:styleId="SubtleReference">
    <w:name w:val="Subtle Reference"/>
    <w:uiPriority w:val="31"/>
    <w:qFormat/>
    <w:rsid w:val="002E41AD"/>
    <w:rPr>
      <w:smallCaps/>
      <w:color w:val="C0504D"/>
      <w:u w:val="single"/>
    </w:rPr>
  </w:style>
  <w:style w:type="character" w:styleId="IntenseReference">
    <w:name w:val="Intense Reference"/>
    <w:uiPriority w:val="32"/>
    <w:qFormat/>
    <w:rsid w:val="002E41AD"/>
    <w:rPr>
      <w:b/>
      <w:bCs/>
      <w:smallCaps/>
      <w:color w:val="C0504D"/>
      <w:spacing w:val="5"/>
      <w:u w:val="single"/>
    </w:rPr>
  </w:style>
  <w:style w:type="character" w:styleId="BookTitle">
    <w:name w:val="Book Title"/>
    <w:uiPriority w:val="33"/>
    <w:qFormat/>
    <w:rsid w:val="002E41AD"/>
    <w:rPr>
      <w:b/>
      <w:bCs/>
      <w:smallCaps/>
      <w:spacing w:val="5"/>
    </w:rPr>
  </w:style>
  <w:style w:type="paragraph" w:styleId="TOCHeading">
    <w:name w:val="TOC Heading"/>
    <w:basedOn w:val="Heading1"/>
    <w:next w:val="Normal"/>
    <w:uiPriority w:val="39"/>
    <w:semiHidden/>
    <w:unhideWhenUsed/>
    <w:qFormat/>
    <w:rsid w:val="002E41AD"/>
    <w:pPr>
      <w:outlineLvl w:val="9"/>
    </w:pPr>
  </w:style>
  <w:style w:type="table" w:styleId="TableGrid">
    <w:name w:val="Table Grid"/>
    <w:basedOn w:val="TableNormal"/>
    <w:uiPriority w:val="59"/>
    <w:rsid w:val="002E41AD"/>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2E41AD"/>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2E41AD"/>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2E41AD"/>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2E41AD"/>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2E41AD"/>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2E41AD"/>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2E41AD"/>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2E41AD"/>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2E41AD"/>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2E41AD"/>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2E41AD"/>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2E41AD"/>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2E41AD"/>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2E41AD"/>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2E41AD"/>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2E41AD"/>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2E41AD"/>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2E41AD"/>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2E41AD"/>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2E41AD"/>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2E41AD"/>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2E41AD"/>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E41AD"/>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E41AD"/>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E41AD"/>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E41AD"/>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E41AD"/>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E41AD"/>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2E41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E41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E41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E41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E41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E41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E41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2E41AD"/>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2E41AD"/>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2E41AD"/>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2E41AD"/>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2E41AD"/>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2E41AD"/>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2E41AD"/>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2E41AD"/>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2E41AD"/>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2E41AD"/>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2E41AD"/>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2E41AD"/>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2E41AD"/>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2E41AD"/>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2E41AD"/>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2E41AD"/>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2E41AD"/>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2E41AD"/>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2E41AD"/>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2E41AD"/>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2E41AD"/>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2E41AD"/>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2E41AD"/>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2E41AD"/>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2E41AD"/>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2E41AD"/>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2E41AD"/>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2E41AD"/>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2E41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2E41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2E41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2E41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2E41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2E41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2E41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2E41AD"/>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2E41AD"/>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2E41AD"/>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2E41AD"/>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2E41AD"/>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2E41AD"/>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2E41AD"/>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2E41AD"/>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2E41AD"/>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2E41AD"/>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2E41AD"/>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2E41AD"/>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2E41AD"/>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2E41AD"/>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2E41AD"/>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2E41AD"/>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2E41AD"/>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2E41AD"/>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2E41AD"/>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2E41AD"/>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2E41AD"/>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2E41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2E41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2E41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2E41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2E41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2E41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2E41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2E41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yanheller/Downloads/Powerhouse%20-%20Bouncing%20Bac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Powerhouse - Bouncing Back.dotx</Template>
  <TotalTime>51</TotalTime>
  <Pages>12</Pages>
  <Words>4174</Words>
  <Characters>23796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27915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5</cp:revision>
  <cp:lastPrinted>2022-11-20T17:35:00Z</cp:lastPrinted>
  <dcterms:created xsi:type="dcterms:W3CDTF">2022-11-21T18:24:00Z</dcterms:created>
  <dcterms:modified xsi:type="dcterms:W3CDTF">2022-11-28T22:33:00Z</dcterms:modified>
  <cp:category/>
</cp:coreProperties>
</file>